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638"/>
      </w:tblGrid>
      <w:tr>
        <w:tc>
          <w:tcPr>
            <w:tcW w:type="dxa" w:w="9638"/>
            <w:shd w:val="clear" w:color="auto" w:fill="FAFAFA"/>
            <w:tcBorders>
              <w:top w:val="single" w:sz="8" w:space="0" w:color="1F1F1F"/>
              <w:left w:val="single" w:sz="8" w:space="0" w:color="1F1F1F"/>
              <w:bottom w:val="single" w:sz="8" w:space="0" w:color="1F1F1F"/>
              <w:right w:val="single" w:sz="8" w:space="0" w:color="1F1F1F"/>
            </w:tcBorders>
            <w:tcMar>
              <w:top w:w="200" w:type="dxa"/>
              <w:left w:w="200" w:type="dxa"/>
              <w:bottom w:w="200" w:type="dxa"/>
              <w:right w:w="200" w:type="dxa"/>
            </w:tcMar>
          </w:tcPr>
          <w:p>
            <w:pPr>
              <w:spacing w:before="0" w:after="80"/>
              <w:jc w:val="center"/>
            </w:pPr>
            <w:r>
              <w:rPr>
                <w:rFonts w:ascii="Calibri" w:hAnsi="Calibri" w:cs="Calibri"/>
                <w:b/>
                <w:i w:val="0"/>
                <w:color w:val="1F1F1F"/>
                <w:sz w:val="44"/>
              </w:rPr>
              <w:t>VOLLMACHT</w:t>
            </w:r>
          </w:p>
          <w:p>
            <w:pPr>
              <w:spacing w:before="120" w:after="0"/>
              <w:jc w:val="center"/>
            </w:pPr>
            <w:r>
              <w:rPr>
                <w:rFonts w:ascii="Calibri" w:hAnsi="Calibri" w:cs="Calibri"/>
                <w:b w:val="0"/>
                <w:i w:val="0"/>
                <w:color w:val="1F1F1F"/>
                <w:sz w:val="22"/>
              </w:rPr>
              <w:t>zur administrativen Unterstützung beim Melden von Online-Bewertungen</w:t>
            </w:r>
          </w:p>
        </w:tc>
      </w:tr>
    </w:tbl>
    <w:p/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</w:tblPr>
      <w:tblGrid>
        <w:gridCol w:w="4706"/>
        <w:gridCol w:w="4706"/>
      </w:tblGrid>
      <w:tr>
        <w:tc>
          <w:tcPr>
            <w:tcW w:type="dxa" w:w="4819"/>
            <w:shd w:val="clear" w:color="auto" w:fill="FAFAFA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pPr>
              <w:spacing w:before="0" w:after="120"/>
              <w:jc w:val="left"/>
              <w:pBdr>
                <w:bottom w:val="single" w:sz="4" w:space="4" w:color="1F1F1F"/>
              </w:pBdr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>VOLLMACHTGEBER (UNTERNEHMEN)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Firmenname: </w:t>
            </w:r>
            <w:r>
              <w:rPr>
                <w:rFonts w:ascii="Calibri" w:hAnsi="Calibri" w:cs="Calibri"/>
                <w:b w:val="0"/>
                <w:i w:val="0"/>
                <w:color w:val="BFBFBF"/>
                <w:sz w:val="18"/>
              </w:rPr>
              <w:t>________________________________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Rechtsform: </w:t>
            </w:r>
            <w:r>
              <w:rPr>
                <w:rFonts w:ascii="Calibri" w:hAnsi="Calibri" w:cs="Calibri"/>
                <w:b w:val="0"/>
                <w:i w:val="0"/>
                <w:color w:val="BFBFBF"/>
                <w:sz w:val="18"/>
              </w:rPr>
              <w:t>________________________________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Vertreten durch: </w:t>
            </w:r>
            <w:r>
              <w:rPr>
                <w:rFonts w:ascii="Calibri" w:hAnsi="Calibri" w:cs="Calibri"/>
                <w:b w:val="0"/>
                <w:i w:val="0"/>
                <w:color w:val="BFBFBF"/>
                <w:sz w:val="18"/>
              </w:rPr>
              <w:t>________________________________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Straße, Hausnr.: </w:t>
            </w:r>
            <w:r>
              <w:rPr>
                <w:rFonts w:ascii="Calibri" w:hAnsi="Calibri" w:cs="Calibri"/>
                <w:b w:val="0"/>
                <w:i w:val="0"/>
                <w:color w:val="BFBFBF"/>
                <w:sz w:val="18"/>
              </w:rPr>
              <w:t>________________________________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PLZ, Ort: </w:t>
            </w:r>
            <w:r>
              <w:rPr>
                <w:rFonts w:ascii="Calibri" w:hAnsi="Calibri" w:cs="Calibri"/>
                <w:b w:val="0"/>
                <w:i w:val="0"/>
                <w:color w:val="BFBFBF"/>
                <w:sz w:val="18"/>
              </w:rPr>
              <w:t>________________________________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E-Mail: </w:t>
            </w:r>
            <w:r>
              <w:rPr>
                <w:rFonts w:ascii="Calibri" w:hAnsi="Calibri" w:cs="Calibri"/>
                <w:b w:val="0"/>
                <w:i w:val="0"/>
                <w:color w:val="BFBFBF"/>
                <w:sz w:val="18"/>
              </w:rPr>
              <w:t>________________________________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Telefon: </w:t>
            </w:r>
            <w:r>
              <w:rPr>
                <w:rFonts w:ascii="Calibri" w:hAnsi="Calibri" w:cs="Calibri"/>
                <w:b w:val="0"/>
                <w:i w:val="0"/>
                <w:color w:val="BFBFBF"/>
                <w:sz w:val="18"/>
              </w:rPr>
              <w:t>________________________________</w:t>
            </w:r>
          </w:p>
        </w:tc>
        <w:tc>
          <w:tcPr>
            <w:tcW w:type="dxa" w:w="4819"/>
            <w:shd w:val="clear" w:color="auto" w:fill="FFFFFF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pPr>
              <w:spacing w:before="0" w:after="120"/>
              <w:jc w:val="left"/>
              <w:pBdr>
                <w:bottom w:val="single" w:sz="4" w:space="4" w:color="1F1F1F"/>
              </w:pBdr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>BEVOLLMÄCHTIGTE(R)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Name: </w:t>
            </w:r>
            <w:r>
              <w:rPr>
                <w:rFonts w:ascii="Calibri" w:hAnsi="Calibri" w:cs="Calibri"/>
                <w:b w:val="0"/>
                <w:i w:val="0"/>
                <w:color w:val="1F1F1F"/>
                <w:sz w:val="18"/>
              </w:rPr>
              <w:t> / 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Anschrift: </w:t>
            </w:r>
            <w:r>
              <w:rPr>
                <w:rFonts w:ascii="Calibri" w:hAnsi="Calibri" w:cs="Calibri"/>
                <w:b w:val="0"/>
                <w:i w:val="0"/>
                <w:color w:val="1F1F1F"/>
                <w:sz w:val="18"/>
              </w:rPr>
              <w:t>, </w:t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E-Mail: </w:t>
            </w:r>
            <w:r>
              <w:rPr>
                <w:rFonts w:ascii="Calibri" w:hAnsi="Calibri" w:cs="Calibri"/>
                <w:b w:val="0"/>
                <w:i w:val="0"/>
                <w:color w:val="1F1F1F"/>
                <w:sz w:val="18"/>
              </w:rPr>
              <w:t/>
            </w:r>
          </w:p>
          <w:p>
            <w:pPr>
              <w:spacing w:before="60" w:after="40"/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 xml:space="preserve">Telefon: </w:t>
            </w:r>
            <w:r>
              <w:rPr>
                <w:rFonts w:ascii="Calibri" w:hAnsi="Calibri" w:cs="Calibri"/>
                <w:b w:val="0"/>
                <w:i w:val="0"/>
                <w:color w:val="1F1F1F"/>
                <w:sz w:val="18"/>
              </w:rPr>
              <w:t/>
            </w:r>
          </w:p>
        </w:tc>
      </w:tr>
    </w:tbl>
    <w:p>
      <w:pPr>
        <w:spacing w:before="200" w:after="60"/>
        <w:keepNext/>
        <w:keepLines/>
        <w:pBdr>
          <w:bottom w:val="single" w:sz="6" w:space="4" w:color="1F1F1F"/>
        </w:pBdr>
      </w:pPr>
      <w:r>
        <w:rPr>
          <w:rFonts w:ascii="Calibri" w:hAnsi="Calibri" w:cs="Calibri"/>
          <w:b/>
          <w:i w:val="0"/>
          <w:color w:val="1F1F1F"/>
          <w:sz w:val="26"/>
        </w:rPr>
        <w:t>GEGENSTAND DER VOLLMACHT</w:t>
      </w:r>
    </w:p>
    <w:p>
      <w:pPr>
        <w:spacing w:before="0" w:after="60" w:line="300" w:lineRule="auto"/>
        <w:jc w:val="both"/>
      </w:pPr>
      <w:r>
        <w:rPr>
          <w:rFonts w:ascii="Calibri" w:hAnsi="Calibri" w:cs="Calibri"/>
          <w:b w:val="0"/>
          <w:i w:val="0"/>
          <w:color w:val="1F1F1F"/>
          <w:sz w:val="20"/>
        </w:rPr>
        <w:t>Der Vollmachtgeber erteilt der/dem Bevollmächtigten hiermit Vollmacht zur administrativen Unterstützung beim Melden von Online-Bewertungen auf folgenden Plattformen:</w:t>
      </w:r>
    </w:p>
    <w:p>
      <w:pPr>
        <w:spacing w:before="40" w:after="40" w:line="288" w:lineRule="auto"/>
        <w:ind w:left="227"/>
      </w:pPr>
      <w:r>
        <w:rPr>
          <w:rFonts w:ascii="Calibri" w:hAnsi="Calibri" w:cs="Calibri"/>
          <w:b w:val="0"/>
          <w:i w:val="0"/>
          <w:color w:val="1F1F1F"/>
          <w:sz w:val="22"/>
        </w:rPr>
        <w:t xml:space="preserve">☐  </w:t>
      </w:r>
      <w:r>
        <w:rPr>
          <w:rFonts w:ascii="Calibri" w:hAnsi="Calibri" w:cs="Calibri"/>
          <w:b w:val="0"/>
          <w:i w:val="0"/>
          <w:color w:val="1F1F1F"/>
          <w:sz w:val="20"/>
        </w:rPr>
        <w:t>Google (Google Maps / Google Business Profile)</w:t>
      </w:r>
    </w:p>
    <w:p>
      <w:pPr>
        <w:spacing w:before="40" w:after="40" w:line="288" w:lineRule="auto"/>
        <w:ind w:left="227"/>
      </w:pPr>
      <w:r>
        <w:rPr>
          <w:rFonts w:ascii="Calibri" w:hAnsi="Calibri" w:cs="Calibri"/>
          <w:b w:val="0"/>
          <w:i w:val="0"/>
          <w:color w:val="1F1F1F"/>
          <w:sz w:val="22"/>
        </w:rPr>
        <w:t xml:space="preserve">☐  </w:t>
      </w:r>
      <w:r>
        <w:rPr>
          <w:rFonts w:ascii="Calibri" w:hAnsi="Calibri" w:cs="Calibri"/>
          <w:b w:val="0"/>
          <w:i w:val="0"/>
          <w:color w:val="1F1F1F"/>
          <w:sz w:val="20"/>
        </w:rPr>
        <w:t>Trustpilot</w:t>
      </w:r>
    </w:p>
    <w:p>
      <w:pPr>
        <w:spacing w:before="40" w:after="120" w:line="288" w:lineRule="auto"/>
        <w:ind w:left="227"/>
      </w:pPr>
      <w:r>
        <w:rPr>
          <w:rFonts w:ascii="Calibri" w:hAnsi="Calibri" w:cs="Calibri"/>
          <w:b w:val="0"/>
          <w:i w:val="0"/>
          <w:color w:val="1F1F1F"/>
          <w:sz w:val="22"/>
        </w:rPr>
        <w:t xml:space="preserve">☐  </w:t>
      </w:r>
      <w:r>
        <w:rPr>
          <w:rFonts w:ascii="Calibri" w:hAnsi="Calibri" w:cs="Calibri"/>
          <w:b w:val="0"/>
          <w:i w:val="0"/>
          <w:color w:val="1F1F1F"/>
          <w:sz w:val="20"/>
        </w:rPr>
        <w:t xml:space="preserve">Sonstige:  </w:t>
      </w:r>
      <w:r>
        <w:rPr>
          <w:rFonts w:ascii="Calibri" w:hAnsi="Calibri" w:cs="Calibri"/>
          <w:b w:val="0"/>
          <w:i w:val="0"/>
          <w:color w:val="BFBFBF"/>
          <w:sz w:val="20"/>
        </w:rPr>
        <w:t>_____________________________________________</w:t>
      </w:r>
    </w:p>
    <w:p>
      <w:pPr>
        <w:spacing w:before="200" w:after="60"/>
        <w:keepNext/>
        <w:keepLines/>
        <w:pBdr>
          <w:bottom w:val="single" w:sz="6" w:space="4" w:color="1F1F1F"/>
        </w:pBdr>
      </w:pPr>
      <w:r>
        <w:rPr>
          <w:rFonts w:ascii="Calibri" w:hAnsi="Calibri" w:cs="Calibri"/>
          <w:b/>
          <w:i w:val="0"/>
          <w:color w:val="1F1F1F"/>
          <w:sz w:val="26"/>
        </w:rPr>
        <w:t>UMFANG DER BEVOLLMÄCHTIGUNG</w:t>
      </w:r>
    </w:p>
    <w:p>
      <w:pPr>
        <w:spacing w:before="0" w:after="60" w:line="300" w:lineRule="auto"/>
        <w:jc w:val="both"/>
      </w:pPr>
      <w:r>
        <w:rPr>
          <w:rFonts w:ascii="Calibri" w:hAnsi="Calibri" w:cs="Calibri"/>
          <w:b w:val="0"/>
          <w:i w:val="0"/>
          <w:color w:val="1F1F1F"/>
          <w:sz w:val="20"/>
        </w:rPr>
        <w:t>Die Bevollmächtigung umfasst ausschließlich folgende administrative Tätigkeiten:</w:t>
      </w:r>
    </w:p>
    <w:p>
      <w:pPr>
        <w:spacing w:before="0" w:after="60" w:line="288" w:lineRule="auto"/>
        <w:ind w:left="340"/>
      </w:pPr>
      <w:r>
        <w:rPr>
          <w:rFonts w:ascii="Calibri" w:hAnsi="Calibri" w:cs="Calibri"/>
          <w:b/>
          <w:i w:val="0"/>
          <w:color w:val="1F1F1F"/>
          <w:sz w:val="20"/>
        </w:rPr>
        <w:t xml:space="preserve">1.  </w:t>
      </w:r>
      <w:r>
        <w:rPr>
          <w:rFonts w:ascii="Calibri" w:hAnsi="Calibri" w:cs="Calibri"/>
          <w:b w:val="0"/>
          <w:i w:val="0"/>
          <w:color w:val="1F1F1F"/>
          <w:sz w:val="20"/>
        </w:rPr>
        <w:t>Einreichung von Meldeanträgen über die plattformeigenen Meldefunktionen und Meldeverfahren der jeweiligen Plattformbetreiber.</w:t>
      </w:r>
    </w:p>
    <w:p>
      <w:pPr>
        <w:spacing w:before="0" w:after="60" w:line="288" w:lineRule="auto"/>
        <w:ind w:left="340"/>
      </w:pPr>
      <w:r>
        <w:rPr>
          <w:rFonts w:ascii="Calibri" w:hAnsi="Calibri" w:cs="Calibri"/>
          <w:b/>
          <w:i w:val="0"/>
          <w:color w:val="1F1F1F"/>
          <w:sz w:val="20"/>
        </w:rPr>
        <w:t xml:space="preserve">2.  </w:t>
      </w:r>
      <w:r>
        <w:rPr>
          <w:rFonts w:ascii="Calibri" w:hAnsi="Calibri" w:cs="Calibri"/>
          <w:b w:val="0"/>
          <w:i w:val="0"/>
          <w:color w:val="1F1F1F"/>
          <w:sz w:val="20"/>
        </w:rPr>
        <w:t>Organisatorische Begleitung des Kunden bei der Nutzung der von den Plattformbetreibern zur Verfügung gestellten Meldeprozesse auf Basis deren eigener Richtlinien.</w:t>
      </w:r>
    </w:p>
    <w:p>
      <w:pPr>
        <w:spacing w:before="0" w:after="60" w:line="288" w:lineRule="auto"/>
        <w:ind w:left="340"/>
      </w:pPr>
      <w:r>
        <w:rPr>
          <w:rFonts w:ascii="Calibri" w:hAnsi="Calibri" w:cs="Calibri"/>
          <w:b/>
          <w:i w:val="0"/>
          <w:color w:val="1F1F1F"/>
          <w:sz w:val="20"/>
        </w:rPr>
        <w:t xml:space="preserve">3.  </w:t>
      </w:r>
      <w:r>
        <w:rPr>
          <w:rFonts w:ascii="Calibri" w:hAnsi="Calibri" w:cs="Calibri"/>
          <w:b w:val="0"/>
          <w:i w:val="0"/>
          <w:color w:val="1F1F1F"/>
          <w:sz w:val="20"/>
        </w:rPr>
        <w:t>Kommunikation mit dem Vollmachtgeber über den Stand der eingereichten Meldeanträge.</w:t>
      </w:r>
    </w:p>
    <w:p>
      <w:pPr>
        <w:spacing w:before="200" w:after="60"/>
        <w:keepNext/>
        <w:keepLines/>
        <w:pBdr>
          <w:bottom w:val="single" w:sz="6" w:space="4" w:color="1F1F1F"/>
        </w:pBdr>
      </w:pPr>
      <w:r>
        <w:rPr>
          <w:rFonts w:ascii="Calibri" w:hAnsi="Calibri" w:cs="Calibri"/>
          <w:b/>
          <w:i w:val="0"/>
          <w:color w:val="1F1F1F"/>
          <w:sz w:val="26"/>
        </w:rPr>
        <w:t>AUSDRÜCKLICHE EINSCHRÄNKUNGEN</w:t>
      </w:r>
    </w:p>
    <w:p>
      <w:pPr>
        <w:spacing w:before="0" w:after="60" w:line="300" w:lineRule="auto"/>
        <w:jc w:val="both"/>
      </w:pPr>
      <w:r>
        <w:rPr>
          <w:rFonts w:ascii="Calibri" w:hAnsi="Calibri" w:cs="Calibri"/>
          <w:b w:val="0"/>
          <w:i w:val="0"/>
          <w:color w:val="1F1F1F"/>
          <w:sz w:val="20"/>
        </w:rPr>
        <w:t>Die Bevollmächtigung umfasst ausdrücklich nicht:</w:t>
      </w:r>
    </w:p>
    <w:p>
      <w:pPr>
        <w:spacing w:before="0" w:after="40" w:line="288" w:lineRule="auto"/>
        <w:ind w:left="340"/>
      </w:pPr>
      <w:r>
        <w:rPr>
          <w:rFonts w:ascii="Calibri" w:hAnsi="Calibri" w:cs="Calibri"/>
          <w:b/>
          <w:i w:val="0"/>
          <w:color w:val="1F1F1F"/>
          <w:sz w:val="20"/>
        </w:rPr>
        <w:t xml:space="preserve">•  </w:t>
      </w:r>
      <w:r>
        <w:rPr>
          <w:rFonts w:ascii="Calibri" w:hAnsi="Calibri" w:cs="Calibri"/>
          <w:b w:val="0"/>
          <w:i w:val="0"/>
          <w:color w:val="1F1F1F"/>
          <w:sz w:val="20"/>
        </w:rPr>
        <w:t>Rechtsberatung oder rechtliche Einzelfallprüfung im Sinne des Rechtsdienstleistungsgesetzes (RDG)</w:t>
      </w:r>
    </w:p>
    <w:p>
      <w:pPr>
        <w:spacing w:before="0" w:after="40" w:line="288" w:lineRule="auto"/>
        <w:ind w:left="340"/>
      </w:pPr>
      <w:r>
        <w:rPr>
          <w:rFonts w:ascii="Calibri" w:hAnsi="Calibri" w:cs="Calibri"/>
          <w:b/>
          <w:i w:val="0"/>
          <w:color w:val="1F1F1F"/>
          <w:sz w:val="20"/>
        </w:rPr>
        <w:t xml:space="preserve">•  </w:t>
      </w:r>
      <w:r>
        <w:rPr>
          <w:rFonts w:ascii="Calibri" w:hAnsi="Calibri" w:cs="Calibri"/>
          <w:b w:val="0"/>
          <w:i w:val="0"/>
          <w:color w:val="1F1F1F"/>
          <w:sz w:val="20"/>
        </w:rPr>
        <w:t>Abgabe von Willenserklärungen im Namen des Vollmachtgebers gegenüber Dritten</w:t>
      </w:r>
    </w:p>
    <w:p>
      <w:pPr>
        <w:spacing w:before="0" w:after="40" w:line="288" w:lineRule="auto"/>
        <w:ind w:left="340"/>
      </w:pPr>
      <w:r>
        <w:rPr>
          <w:rFonts w:ascii="Calibri" w:hAnsi="Calibri" w:cs="Calibri"/>
          <w:b/>
          <w:i w:val="0"/>
          <w:color w:val="1F1F1F"/>
          <w:sz w:val="20"/>
        </w:rPr>
        <w:t xml:space="preserve">•  </w:t>
      </w:r>
      <w:r>
        <w:rPr>
          <w:rFonts w:ascii="Calibri" w:hAnsi="Calibri" w:cs="Calibri"/>
          <w:b w:val="0"/>
          <w:i w:val="0"/>
          <w:color w:val="1F1F1F"/>
          <w:sz w:val="20"/>
        </w:rPr>
        <w:t>Abschluss von Verträgen im Namen des Vollmachtgebers</w:t>
      </w:r>
    </w:p>
    <w:p>
      <w:pPr>
        <w:spacing w:before="0" w:after="40" w:line="288" w:lineRule="auto"/>
        <w:ind w:left="340"/>
      </w:pPr>
      <w:r>
        <w:rPr>
          <w:rFonts w:ascii="Calibri" w:hAnsi="Calibri" w:cs="Calibri"/>
          <w:b/>
          <w:i w:val="0"/>
          <w:color w:val="1F1F1F"/>
          <w:sz w:val="20"/>
        </w:rPr>
        <w:t xml:space="preserve">•  </w:t>
      </w:r>
      <w:r>
        <w:rPr>
          <w:rFonts w:ascii="Calibri" w:hAnsi="Calibri" w:cs="Calibri"/>
          <w:b w:val="0"/>
          <w:i w:val="0"/>
          <w:color w:val="1F1F1F"/>
          <w:sz w:val="20"/>
        </w:rPr>
        <w:t>Gerichtliche oder behördliche Vertretung</w:t>
      </w:r>
    </w:p>
    <w:p>
      <w:pPr>
        <w:spacing w:before="200" w:after="60"/>
        <w:keepNext/>
        <w:keepLines/>
        <w:pBdr>
          <w:bottom w:val="single" w:sz="6" w:space="4" w:color="1F1F1F"/>
        </w:pBdr>
      </w:pPr>
      <w:r>
        <w:rPr>
          <w:rFonts w:ascii="Calibri" w:hAnsi="Calibri" w:cs="Calibri"/>
          <w:b/>
          <w:i w:val="0"/>
          <w:color w:val="1F1F1F"/>
          <w:sz w:val="26"/>
        </w:rPr>
        <w:t>VERGÜTUNG</w:t>
      </w:r>
    </w:p>
    <w:p>
      <w:pPr>
        <w:spacing w:before="0" w:after="60" w:line="300" w:lineRule="auto"/>
        <w:jc w:val="both"/>
      </w:pPr>
      <w:r>
        <w:rPr>
          <w:rFonts w:ascii="Calibri" w:hAnsi="Calibri" w:cs="Calibri"/>
          <w:b w:val="0"/>
          <w:i w:val="0"/>
          <w:color w:val="1F1F1F"/>
          <w:sz w:val="20"/>
        </w:rPr>
        <w:t>Die Vergütung für die erbrachten administrativen Leistungen wird individuell nach Aufwand zwischen dem Vollmachtgeber und der/dem Bevollmächtigten vereinbart. Ein bestimmter Erfolg (insbesondere die Löschung oder Änderung einer Bewertung durch den Plattformbetreiber) wird nicht geschuldet und kann nicht garantiert werden.</w:t>
      </w:r>
    </w:p>
    <w:p>
      <w:pPr>
        <w:spacing w:before="200" w:after="60"/>
        <w:keepNext/>
        <w:keepLines/>
        <w:pBdr>
          <w:bottom w:val="single" w:sz="6" w:space="4" w:color="1F1F1F"/>
        </w:pBdr>
      </w:pPr>
      <w:r>
        <w:rPr>
          <w:rFonts w:ascii="Calibri" w:hAnsi="Calibri" w:cs="Calibri"/>
          <w:b/>
          <w:i w:val="0"/>
          <w:color w:val="1F1F1F"/>
          <w:sz w:val="26"/>
        </w:rPr>
        <w:t>GÜLTIGKEITSDAUER</w:t>
      </w:r>
    </w:p>
    <w:p>
      <w:pPr>
        <w:spacing w:before="0" w:after="60" w:line="300" w:lineRule="auto"/>
        <w:jc w:val="both"/>
      </w:pPr>
      <w:r>
        <w:rPr>
          <w:rFonts w:ascii="Calibri" w:hAnsi="Calibri" w:cs="Calibri"/>
          <w:b w:val="0"/>
          <w:i w:val="0"/>
          <w:color w:val="1F1F1F"/>
          <w:sz w:val="20"/>
        </w:rPr>
        <w:t>Diese Vollmacht gilt:</w:t>
      </w:r>
    </w:p>
    <w:p>
      <w:pPr>
        <w:spacing w:before="40" w:after="40" w:line="288" w:lineRule="auto"/>
        <w:ind w:left="227"/>
      </w:pPr>
      <w:r>
        <w:rPr>
          <w:rFonts w:ascii="Calibri" w:hAnsi="Calibri" w:cs="Calibri"/>
          <w:b w:val="0"/>
          <w:i w:val="0"/>
          <w:color w:val="1F1F1F"/>
          <w:sz w:val="22"/>
        </w:rPr>
        <w:t xml:space="preserve">☐  </w:t>
      </w:r>
      <w:r>
        <w:rPr>
          <w:rFonts w:ascii="Calibri" w:hAnsi="Calibri" w:cs="Calibri"/>
          <w:b w:val="0"/>
          <w:i w:val="0"/>
          <w:color w:val="1F1F1F"/>
          <w:sz w:val="20"/>
        </w:rPr>
        <w:t xml:space="preserve">Für den folgenden Zeitraum: von </w:t>
      </w:r>
      <w:r>
        <w:rPr>
          <w:rFonts w:ascii="Calibri" w:hAnsi="Calibri" w:cs="Calibri"/>
          <w:b w:val="0"/>
          <w:i w:val="0"/>
          <w:color w:val="BFBFBF"/>
          <w:sz w:val="20"/>
        </w:rPr>
        <w:t>__________________</w:t>
      </w:r>
      <w:r>
        <w:rPr>
          <w:rFonts w:ascii="Calibri" w:hAnsi="Calibri" w:cs="Calibri"/>
          <w:b w:val="0"/>
          <w:i w:val="0"/>
          <w:color w:val="1F1F1F"/>
          <w:sz w:val="20"/>
        </w:rPr>
        <w:t xml:space="preserve">  bis  </w:t>
      </w:r>
      <w:r>
        <w:rPr>
          <w:rFonts w:ascii="Calibri" w:hAnsi="Calibri" w:cs="Calibri"/>
          <w:b w:val="0"/>
          <w:i w:val="0"/>
          <w:color w:val="BFBFBF"/>
          <w:sz w:val="20"/>
        </w:rPr>
        <w:t>__________________</w:t>
      </w:r>
    </w:p>
    <w:p>
      <w:pPr>
        <w:spacing w:before="40" w:after="40" w:line="288" w:lineRule="auto"/>
        <w:ind w:left="227"/>
      </w:pPr>
      <w:r>
        <w:rPr>
          <w:rFonts w:ascii="Calibri" w:hAnsi="Calibri" w:cs="Calibri"/>
          <w:b w:val="0"/>
          <w:i w:val="0"/>
          <w:color w:val="1F1F1F"/>
          <w:sz w:val="22"/>
        </w:rPr>
        <w:t xml:space="preserve">☐  </w:t>
      </w:r>
      <w:r>
        <w:rPr>
          <w:rFonts w:ascii="Calibri" w:hAnsi="Calibri" w:cs="Calibri"/>
          <w:b w:val="0"/>
          <w:i w:val="0"/>
          <w:color w:val="1F1F1F"/>
          <w:sz w:val="20"/>
        </w:rPr>
        <w:t>Bis auf Widerruf (schriftlicher Widerruf jederzeit möglich)</w:t>
      </w:r>
    </w:p>
    <w:p>
      <w:pPr>
        <w:spacing w:before="40" w:after="40" w:line="288" w:lineRule="auto"/>
        <w:ind w:left="227"/>
      </w:pPr>
      <w:r>
        <w:rPr>
          <w:rFonts w:ascii="Calibri" w:hAnsi="Calibri" w:cs="Calibri"/>
          <w:b w:val="0"/>
          <w:i w:val="0"/>
          <w:color w:val="1F1F1F"/>
          <w:sz w:val="22"/>
        </w:rPr>
        <w:t xml:space="preserve">☐  </w:t>
      </w:r>
      <w:r>
        <w:rPr>
          <w:rFonts w:ascii="Calibri" w:hAnsi="Calibri" w:cs="Calibri"/>
          <w:b w:val="0"/>
          <w:i w:val="0"/>
          <w:color w:val="1F1F1F"/>
          <w:sz w:val="20"/>
        </w:rPr>
        <w:t xml:space="preserve">Für den folgenden Auftrag:  </w:t>
      </w:r>
      <w:r>
        <w:rPr>
          <w:rFonts w:ascii="Calibri" w:hAnsi="Calibri" w:cs="Calibri"/>
          <w:b w:val="0"/>
          <w:i w:val="0"/>
          <w:color w:val="BFBFBF"/>
          <w:sz w:val="20"/>
        </w:rPr>
        <w:t>_____________________________________________</w:t>
      </w:r>
    </w:p>
    <w:p>
      <w:pPr>
        <w:spacing w:before="200" w:after="60"/>
        <w:keepNext/>
        <w:keepLines/>
        <w:pBdr>
          <w:bottom w:val="single" w:sz="6" w:space="4" w:color="1F1F1F"/>
        </w:pBdr>
      </w:pPr>
      <w:r>
        <w:rPr>
          <w:rFonts w:ascii="Calibri" w:hAnsi="Calibri" w:cs="Calibri"/>
          <w:b/>
          <w:i w:val="0"/>
          <w:color w:val="1F1F1F"/>
          <w:sz w:val="26"/>
        </w:rPr>
        <w:t>DATENSCHUTZ</w:t>
      </w:r>
    </w:p>
    <w:p>
      <w:pPr>
        <w:spacing w:before="0" w:after="60" w:line="300" w:lineRule="auto"/>
        <w:jc w:val="both"/>
      </w:pPr>
      <w:r>
        <w:rPr>
          <w:rFonts w:ascii="Calibri" w:hAnsi="Calibri" w:cs="Calibri"/>
          <w:b w:val="0"/>
          <w:i w:val="0"/>
          <w:color w:val="1F1F1F"/>
          <w:sz w:val="20"/>
        </w:rPr>
        <w:t>Der Vollmachtgeber stimmt zu, dass die für die Durchführung des Auftrags erforderlichen Daten (insbesondere Unternehmensname, Kontaktdaten, betroffene Bewertungen) durch die/den Bevollmächtigte(n) verarbeitet werden. Eine Weitergabe an Dritte erfolgt nicht, soweit dies nicht zur Durchführung des Auftrags erforderlich ist.</w:t>
      </w:r>
    </w:p>
    <w:p>
      <w:pPr>
        <w:spacing w:before="200" w:after="60"/>
        <w:keepNext/>
        <w:keepLines/>
        <w:pBdr>
          <w:bottom w:val="single" w:sz="6" w:space="4" w:color="1F1F1F"/>
        </w:pBdr>
      </w:pPr>
      <w:r>
        <w:rPr>
          <w:rFonts w:ascii="Calibri" w:hAnsi="Calibri" w:cs="Calibri"/>
          <w:b/>
          <w:i w:val="0"/>
          <w:color w:val="1F1F1F"/>
          <w:sz w:val="26"/>
        </w:rPr>
        <w:t>UNTERSCHRIFTEN</w:t>
      </w:r>
    </w:p>
    <w:p>
      <w:pPr>
        <w:spacing w:before="80" w:after="160"/>
      </w:pPr>
      <w:r>
        <w:rPr>
          <w:rFonts w:ascii="Calibri" w:hAnsi="Calibri" w:cs="Calibri"/>
          <w:b/>
          <w:i w:val="0"/>
          <w:color w:val="1F1F1F"/>
          <w:sz w:val="20"/>
        </w:rPr>
        <w:t xml:space="preserve">Ort, Datum:  </w:t>
      </w:r>
      <w:r>
        <w:rPr>
          <w:rFonts w:ascii="Calibri" w:hAnsi="Calibri" w:cs="Calibri"/>
          <w:b w:val="0"/>
          <w:i w:val="0"/>
          <w:color w:val="BFBFBF"/>
          <w:sz w:val="20"/>
        </w:rPr>
        <w:t>_______________________________________________________</w:t>
      </w: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</w:tblPr>
      <w:tblGrid>
        <w:gridCol w:w="4706"/>
        <w:gridCol w:w="4706"/>
      </w:tblGrid>
      <w:tr>
        <w:trPr>
          <w:cantSplit/>
        </w:trPr>
        <w:tc>
          <w:tcPr>
            <w:tcW w:type="dxa" w:w="4819"/>
            <w:shd w:val="clear" w:color="auto" w:fill="FFFFFF"/>
            <w:tcMar>
              <w:top w:w="180" w:type="dxa"/>
              <w:left w:w="220" w:type="dxa"/>
              <w:bottom w:w="200" w:type="dxa"/>
              <w:right w:w="220" w:type="dxa"/>
            </w:tcMar>
          </w:tcPr>
          <w:p>
            <w:pPr>
              <w:spacing w:before="0" w:after="80"/>
              <w:jc w:val="center"/>
              <w:pBdr>
                <w:bottom w:val="single" w:sz="4" w:space="4" w:color="1F1F1F"/>
              </w:pBdr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>VOLLMACHTGEBER (UNTERNEHMEN)</w:t>
            </w:r>
          </w:p>
          <w:p>
            <w:pPr>
              <w:spacing w:before="40" w:after="160"/>
              <w:jc w:val="center"/>
            </w:pPr>
            <w:r>
              <w:rPr>
                <w:rFonts w:ascii="Calibri" w:hAnsi="Calibri" w:cs="Calibri"/>
                <w:b w:val="0"/>
                <w:i/>
                <w:color w:val="6E6E70"/>
                <w:sz w:val="16"/>
              </w:rPr>
              <w:t>(Unterschrift und Stempel)</w:t>
            </w:r>
          </w:p>
          <w:p>
            <w:pPr>
              <w:spacing w:before="280" w:after="40"/>
              <w:jc w:val="left"/>
            </w:pPr>
            <w:r>
              <w:rPr>
                <w:rFonts w:ascii="Calibri" w:hAnsi="Calibri" w:cs="Calibri"/>
                <w:b/>
                <w:i w:val="0"/>
                <w:color w:val="1F1F1F"/>
                <w:sz w:val="20"/>
              </w:rPr>
              <w:t xml:space="preserve">Unterschrift:  </w:t>
            </w:r>
            <w:r>
              <w:rPr>
                <w:rFonts w:ascii="Calibri" w:hAnsi="Calibri" w:cs="Calibri"/>
                <w:b w:val="0"/>
                <w:i w:val="0"/>
                <w:color w:val="BFBFBF"/>
                <w:sz w:val="20"/>
              </w:rPr>
              <w:t>__________________________</w:t>
            </w:r>
          </w:p>
        </w:tc>
        <w:tc>
          <w:tcPr>
            <w:tcW w:type="dxa" w:w="4819"/>
            <w:shd w:val="clear" w:color="auto" w:fill="FAFAFA"/>
            <w:tcMar>
              <w:top w:w="180" w:type="dxa"/>
              <w:left w:w="220" w:type="dxa"/>
              <w:bottom w:w="200" w:type="dxa"/>
              <w:right w:w="220" w:type="dxa"/>
            </w:tcMar>
          </w:tcPr>
          <w:p>
            <w:pPr>
              <w:spacing w:before="0" w:after="80"/>
              <w:jc w:val="center"/>
              <w:pBdr>
                <w:bottom w:val="single" w:sz="4" w:space="4" w:color="1F1F1F"/>
              </w:pBdr>
            </w:pPr>
            <w:r>
              <w:rPr>
                <w:rFonts w:ascii="Calibri" w:hAnsi="Calibri" w:cs="Calibri"/>
                <w:b/>
                <w:i w:val="0"/>
                <w:color w:val="1F1F1F"/>
                <w:sz w:val="18"/>
              </w:rPr>
              <w:t>BEVOLLMÄCHTIGTE(R)</w:t>
            </w:r>
          </w:p>
          <w:p>
            <w:pPr>
              <w:spacing w:before="40" w:after="160"/>
              <w:jc w:val="center"/>
            </w:pPr>
            <w:r>
              <w:rPr>
                <w:rFonts w:ascii="Calibri" w:hAnsi="Calibri" w:cs="Calibri"/>
                <w:b w:val="0"/>
                <w:i/>
                <w:color w:val="6E6E70"/>
                <w:sz w:val="16"/>
              </w:rPr>
              <w:t>(Unterschrift)</w:t>
            </w:r>
          </w:p>
          <w:p>
            <w:pPr>
              <w:spacing w:before="120" w:after="40"/>
              <w:jc w:val="center"/>
            </w:pPr>
            <w:r>
              <w:rPr>
                <w:rFonts w:ascii="Calibri" w:hAnsi="Calibri" w:cs="Calibri"/>
                <w:b/>
                <w:i w:val="0"/>
                <w:color w:val="1F1F1F"/>
                <w:sz w:val="20"/>
              </w:rPr>
              <w:t/>
            </w:r>
          </w:p>
          <w:p>
            <w:pPr>
              <w:spacing w:before="0" w:after="120"/>
              <w:jc w:val="center"/>
            </w:pPr>
            <w:r>
              <w:rPr>
                <w:rFonts w:ascii="Calibri" w:hAnsi="Calibri" w:cs="Calibri"/>
                <w:b w:val="0"/>
                <w:i w:val="0"/>
                <w:color w:val="1F1F1F"/>
                <w:sz w:val="20"/>
              </w:rPr>
              <w:t/>
            </w:r>
          </w:p>
          <w:p>
            <w:pPr>
              <w:spacing w:before="280" w:after="40"/>
              <w:jc w:val="left"/>
            </w:pPr>
            <w:r>
              <w:rPr>
                <w:rFonts w:ascii="Calibri" w:hAnsi="Calibri" w:cs="Calibri"/>
                <w:b/>
                <w:i w:val="0"/>
                <w:color w:val="1F1F1F"/>
                <w:sz w:val="20"/>
              </w:rPr>
              <w:t xml:space="preserve">Unterschrift:  </w:t>
            </w:r>
            <w:r>
              <w:rPr>
                <w:rFonts w:ascii="Calibri" w:hAnsi="Calibri" w:cs="Calibri"/>
                <w:b w:val="0"/>
                <w:i w:val="0"/>
                <w:color w:val="BFBFBF"/>
                <w:sz w:val="20"/>
              </w:rPr>
              <w:t>__________________________</w:t>
            </w:r>
          </w:p>
        </w:tc>
      </w:tr>
    </w:tbl>
    <w:p>
      <w:pPr>
        <w:spacing w:before="280" w:after="0" w:line="312" w:lineRule="auto"/>
        <w:jc w:val="center"/>
      </w:pPr>
      <w:r>
        <w:rPr>
          <w:rFonts w:ascii="Calibri" w:hAnsi="Calibri" w:cs="Calibri"/>
          <w:b w:val="0"/>
          <w:i/>
          <w:color w:val="6E6E70"/>
          <w:sz w:val="16"/>
        </w:rPr>
        <w:t>Diese Vollmacht dient ausschließlich der administrativen Unterstützung beim Melden von Online-Bewertungen über plattformeigene Meldeverfahren. Sie begründet kein Mandatsverhältnis und ersetzt keine Rechtsberatung.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2268" w:right="1134" w:bottom="964" w:left="1134" w:header="283" w:footer="28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pBdr>
        <w:bottom w:val="single" w:sz="6" w:space="4" w:color="D0D0D0"/>
      </w:pBdr>
    </w:pPr>
    <w:r/>
  </w:p>
  <w:tbl>
    <w:tblPr>
      <w:tblW w:type="auto" w:w="0"/>
      <w:jc w:val="center"/>
      <w:tblLayout w:type="fixed"/>
      <w:tblLook w:firstColumn="1" w:firstRow="1" w:lastColumn="0" w:lastRow="0" w:noHBand="0" w:noVBand="1" w:val="04A0"/>
      <w:tblBorders>
        <w:top w:val="nil"/>
        <w:left w:val="nil"/>
        <w:bottom w:val="nil"/>
        <w:right w:val="nil"/>
        <w:insideH w:val="nil"/>
        <w:insideV w:val="nil"/>
      </w:tblBorders>
    </w:tblPr>
    <w:tblGrid>
      <w:gridCol w:w="6236"/>
      <w:gridCol w:w="3402"/>
    </w:tblGrid>
    <w:tr>
      <w:tc>
        <w:tcPr>
          <w:tcW w:type="dxa" w:w="4819"/>
          <w:tcBorders>
            <w:top w:val="nil"/>
            <w:left w:val="nil"/>
            <w:bottom w:val="nil"/>
            <w:right w:val="nil"/>
            <w:insideH w:val="nil"/>
            <w:insideV w:val="nil"/>
          </w:tcBorders>
          <w:tcMar>
            <w:top w:w="40" w:type="dxa"/>
            <w:left w:w="0" w:type="dxa"/>
            <w:bottom w:w="40" w:type="dxa"/>
            <w:right w:w="0" w:type="dxa"/>
          </w:tcMar>
        </w:tcPr>
        <w:p>
          <w:pPr>
            <w:spacing w:before="0" w:after="0"/>
            <w:jc w:val="left"/>
          </w:pPr>
          <w:r>
            <w:rPr>
              <w:rFonts w:ascii="Calibri" w:hAnsi="Calibri" w:cs="Calibri"/>
              <w:b w:val="0"/>
              <w:i/>
              <w:color w:val="888888"/>
              <w:sz w:val="16"/>
            </w:rPr>
            <w:t>Vollmacht · Reputationsmanagement</w:t>
          </w:r>
        </w:p>
      </w:tc>
      <w:tc>
        <w:tcPr>
          <w:tcW w:type="dxa" w:w="4819"/>
          <w:tcBorders>
            <w:top w:val="nil"/>
            <w:left w:val="nil"/>
            <w:bottom w:val="nil"/>
            <w:right w:val="nil"/>
            <w:insideH w:val="nil"/>
            <w:insideV w:val="nil"/>
          </w:tcBorders>
          <w:tcMar>
            <w:top w:w="40" w:type="dxa"/>
            <w:left w:w="0" w:type="dxa"/>
            <w:bottom w:w="40" w:type="dxa"/>
            <w:right w:w="0" w:type="dxa"/>
          </w:tcMar>
        </w:tcPr>
        <w:p>
          <w:pPr>
            <w:spacing w:before="0" w:after="0"/>
            <w:jc w:val="right"/>
          </w:pPr>
          <w:r>
            <w:rPr>
              <w:rFonts w:ascii="Calibri" w:hAnsi="Calibri" w:cs="Calibri"/>
              <w:b w:val="0"/>
              <w:i/>
              <w:color w:val="888888"/>
              <w:sz w:val="16"/>
            </w:rPr>
            <w:t xml:space="preserve">Seite </w:t>
          </w:r>
          <w:r>
            <w:rPr>
              <w:rFonts w:ascii="Calibri" w:hAnsi="Calibri" w:cs="Calibri"/>
              <w:b/>
              <w:i w:val="0"/>
              <w:color w:val="1F1F1F"/>
              <w:sz w:val="16"/>
            </w:rPr>
            <w:fldChar w:fldCharType="begin"/>
            <w:instrText xml:space="preserve"> PAGE   \* MERGEFORMAT </w:instrText>
            <w:fldChar w:fldCharType="end"/>
          </w:r>
          <w:r>
            <w:rPr>
              <w:rFonts w:ascii="Calibri" w:hAnsi="Calibri" w:cs="Calibri"/>
              <w:b w:val="0"/>
              <w:i/>
              <w:color w:val="888888"/>
              <w:sz w:val="16"/>
            </w:rPr>
            <w:t xml:space="preserve"> von </w:t>
          </w:r>
          <w:r>
            <w:rPr>
              <w:rFonts w:ascii="Calibri" w:hAnsi="Calibri" w:cs="Calibri"/>
              <w:b/>
              <w:i w:val="0"/>
              <w:color w:val="1F1F1F"/>
              <w:sz w:val="16"/>
            </w:rPr>
            <w:fldChar w:fldCharType="begin"/>
            <w:instrText xml:space="preserve"> NUMPAGES   \* MERGEFORMAT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40"/>
      <w:jc w:val="center"/>
    </w:pPr>
    <w:r/>
  </w:p>
  <w:tbl>
    <w:tblPr>
      <w:tblW w:type="auto" w:w="0"/>
      <w:jc w:val="center"/>
      <w:tblLayout w:type="fixed"/>
      <w:tblLook w:firstColumn="1" w:firstRow="1" w:lastColumn="0" w:lastRow="0" w:noHBand="0" w:noVBand="1" w:val="04A0"/>
      <w:tblLayout w:type="fixed"/>
    </w:tblPr>
    <w:tblGrid>
      <w:gridCol w:w="510"/>
      <w:gridCol w:w="1928"/>
      <w:gridCol w:w="510"/>
      <w:gridCol w:w="1928"/>
      <w:gridCol w:w="510"/>
      <w:gridCol w:w="1474"/>
      <w:gridCol w:w="510"/>
      <w:gridCol w:w="2268"/>
    </w:tblGrid>
    <w:tr>
      <w:tc>
        <w:tcPr>
          <w:tcW w:type="dxa" w:w="510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60" w:type="dxa"/>
            <w:bottom w:w="120" w:type="dxa"/>
            <w:right w:w="30" w:type="dxa"/>
          </w:tcMar>
        </w:tcPr>
        <w:p>
          <w:pPr>
            <w:spacing w:before="0" w:after="0"/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251999" cy="251999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con_person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999" cy="25199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1928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30" w:type="dxa"/>
            <w:bottom w:w="120" w:type="dxa"/>
            <w:right w:w="60" w:type="dxa"/>
          </w:tcMar>
        </w:tcPr>
        <w:p>
          <w:pPr>
            <w:spacing w:before="0" w:after="0"/>
            <w:jc w:val="left"/>
          </w:pPr>
          <w:r>
            <w:rPr>
              <w:rFonts w:ascii="Calibri" w:hAnsi="Calibri" w:cs="Calibri"/>
              <w:b/>
              <w:i w:val="0"/>
              <w:color w:val="1F1F1F"/>
              <w:sz w:val="16"/>
            </w:rPr>
          </w:r>
        </w:p>
      </w:tc>
      <w:tc>
        <w:tcPr>
          <w:tcW w:type="dxa" w:w="510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60" w:type="dxa"/>
            <w:bottom w:w="120" w:type="dxa"/>
            <w:right w:w="30" w:type="dxa"/>
          </w:tcMar>
        </w:tcPr>
        <w:p>
          <w:pPr>
            <w:spacing w:before="0" w:after="0"/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251999" cy="251999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con_location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999" cy="25199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1928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30" w:type="dxa"/>
            <w:bottom w:w="120" w:type="dxa"/>
            <w:right w:w="60" w:type="dxa"/>
          </w:tcMar>
        </w:tcPr>
        <w:p>
          <w:pPr>
            <w:spacing w:before="0" w:after="0"/>
            <w:jc w:val="left"/>
          </w:pPr>
          <w:r>
            <w:rPr>
              <w:rFonts w:ascii="Calibri" w:hAnsi="Calibri" w:cs="Calibri"/>
              <w:b/>
              <w:i w:val="0"/>
              <w:color w:val="1F1F1F"/>
              <w:sz w:val="16"/>
            </w:rPr>
          </w:r>
        </w:p>
      </w:tc>
      <w:tc>
        <w:tcPr>
          <w:tcW w:type="dxa" w:w="510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60" w:type="dxa"/>
            <w:bottom w:w="120" w:type="dxa"/>
            <w:right w:w="30" w:type="dxa"/>
          </w:tcMar>
        </w:tcPr>
        <w:p>
          <w:pPr>
            <w:spacing w:before="0" w:after="0"/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251999" cy="251999"/>
                <wp:docPr id="3" name="Picture 3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con_phone.pn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999" cy="25199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1474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30" w:type="dxa"/>
            <w:bottom w:w="120" w:type="dxa"/>
            <w:right w:w="60" w:type="dxa"/>
          </w:tcMar>
        </w:tcPr>
        <w:p>
          <w:pPr>
            <w:spacing w:before="0" w:after="0"/>
            <w:jc w:val="left"/>
          </w:pPr>
          <w:r>
            <w:rPr>
              <w:rFonts w:ascii="Calibri" w:hAnsi="Calibri" w:cs="Calibri"/>
              <w:b/>
              <w:i w:val="0"/>
              <w:color w:val="1F1F1F"/>
              <w:sz w:val="16"/>
            </w:rPr>
          </w:r>
        </w:p>
      </w:tc>
      <w:tc>
        <w:tcPr>
          <w:tcW w:type="dxa" w:w="510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60" w:type="dxa"/>
            <w:bottom w:w="120" w:type="dxa"/>
            <w:right w:w="30" w:type="dxa"/>
          </w:tcMar>
        </w:tcPr>
        <w:p>
          <w:pPr>
            <w:spacing w:before="0" w:after="0"/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251999" cy="251999"/>
                <wp:docPr id="4" name="Picture 4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con_email.png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999" cy="25199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2268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30" w:type="dxa"/>
            <w:bottom w:w="120" w:type="dxa"/>
            <w:right w:w="60" w:type="dxa"/>
          </w:tcMar>
        </w:tcPr>
        <w:p>
          <w:pPr>
            <w:spacing w:before="0" w:after="0"/>
            <w:jc w:val="left"/>
          </w:pPr>
          <w:r>
            <w:rPr>
              <w:rFonts w:ascii="Calibri" w:hAnsi="Calibri" w:cs="Calibri"/>
              <w:b/>
              <w:i w:val="0"/>
              <w:color w:val="1F1F1F"/>
              <w:sz w:val="16"/>
            </w:rPr>
          </w:r>
        </w:p>
      </w:tc>
    </w:tr>
  </w:tbl>
  <w:p>
    <w:pPr>
      <w:spacing w:before="0" w:after="0"/>
      <w:pBdr>
        <w:bottom w:val="single" w:sz="6" w:space="4" w:color="1F1F1F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