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0" w:after="40"/>
        <w:jc w:val="center"/>
      </w:pPr>
      <w:r>
        <w:rPr>
          <w:rFonts w:ascii="Calibri" w:hAnsi="Calibri" w:cs="Calibri"/>
          <w:b/>
          <w:i w:val="0"/>
          <w:color w:val="1F1F1F"/>
          <w:sz w:val="32"/>
        </w:rPr>
        <w:t>DOKUMENTENÜBERSICHT</w:t>
      </w:r>
    </w:p>
    <w:p>
      <w:pPr>
        <w:spacing w:before="0" w:after="80"/>
        <w:jc w:val="center"/>
      </w:pPr>
      <w:r>
        <w:rPr>
          <w:rFonts w:ascii="Calibri" w:hAnsi="Calibri" w:cs="Calibri"/>
          <w:b w:val="0"/>
          <w:i/>
          <w:color w:val="6E6E70"/>
          <w:sz w:val="18"/>
        </w:rPr>
        <w:t>Alle 9 Vertragsdateien im Überblick · </w:t>
      </w:r>
    </w:p>
    <w:p>
      <w:pPr>
        <w:spacing w:before="0" w:after="80"/>
        <w:pBdr>
          <w:bottom w:val="single" w:sz="6" w:space="4" w:color="1F1F1F"/>
        </w:pBdr>
      </w:pPr>
    </w:p>
    <w:p>
      <w:pPr>
        <w:spacing w:before="100" w:after="20"/>
        <w:keepNext/>
        <w:pBdr>
          <w:bottom w:val="single" w:sz="4" w:space="4" w:color="1F1F1F"/>
        </w:pBdr>
      </w:pPr>
      <w:r>
        <w:rPr>
          <w:rFonts w:ascii="Calibri" w:hAnsi="Calibri" w:cs="Calibri"/>
          <w:b/>
          <w:i w:val="0"/>
          <w:color w:val="1F1F1F"/>
          <w:sz w:val="22"/>
        </w:rPr>
        <w:t>1. WEBDESIGN-VERTRAG</w:t>
      </w:r>
    </w:p>
    <w:p>
      <w:pPr>
        <w:spacing w:before="0" w:after="40"/>
      </w:pPr>
      <w:r>
        <w:rPr>
          <w:rFonts w:ascii="Calibri" w:hAnsi="Calibri" w:cs="Calibri"/>
          <w:b w:val="0"/>
          <w:i/>
          <w:color w:val="6E6E70"/>
          <w:sz w:val="16"/>
        </w:rPr>
        <w:t>10 Seiten · A4 · Hauptvertrag</w:t>
      </w:r>
    </w:p>
    <w:tbl>
      <w:tblPr>
        <w:tblW w:type="auto" w:w="0"/>
        <w:tblLayout w:type="fixed"/>
        <w:tblLook w:firstColumn="1" w:firstRow="1" w:lastColumn="0" w:lastRow="0" w:noHBand="0" w:noVBand="1" w:val="04A0"/>
        <w:tblBorders>
          <w:top w:val="single" w:sz="4" w:space="0" w:color="D0D0D0"/>
          <w:left w:val="single" w:sz="4" w:space="0" w:color="D0D0D0"/>
          <w:bottom w:val="single" w:sz="4" w:space="0" w:color="D0D0D0"/>
          <w:right w:val="single" w:sz="4" w:space="0" w:color="D0D0D0"/>
          <w:insideH w:val="single" w:sz="4" w:space="0" w:color="D0D0D0"/>
          <w:insideV w:val="single" w:sz="4" w:space="0" w:color="D0D0D0"/>
        </w:tblBorders>
      </w:tblPr>
      <w:tblGrid>
        <w:gridCol w:w="2155"/>
        <w:gridCol w:w="8051"/>
      </w:tblGrid>
      <w:tr>
        <w:trPr>
          <w:cantSplit/>
        </w:trPr>
        <w:tc>
          <w:tcPr>
            <w:tcW w:type="dxa" w:w="5103"/>
            <w:shd w:val="clear" w:color="auto" w:fill="F9F9F9"/>
            <w:tcMar>
              <w:top w:w="50" w:type="dxa"/>
              <w:left w:w="100" w:type="dxa"/>
              <w:bottom w:w="50" w:type="dxa"/>
              <w:right w:w="100" w:type="dxa"/>
            </w:tcMar>
          </w:tcPr>
          <w:p>
            <w:pPr>
              <w:keepNext/>
              <w:spacing w:before="0" w:after="0"/>
            </w:pPr>
            <w:r>
              <w:rPr>
                <w:rFonts w:ascii="Calibri" w:hAnsi="Calibri" w:cs="Calibri"/>
                <w:b/>
                <w:i w:val="0"/>
                <w:color w:val="1F1F1F"/>
                <w:sz w:val="16"/>
              </w:rPr>
              <w:t>Ausfüllbar (empfohlen)</w:t>
            </w:r>
          </w:p>
        </w:tc>
        <w:tc>
          <w:tcPr>
            <w:tcW w:type="dxa" w:w="5103"/>
            <w:shd w:val="clear" w:color="auto" w:fill="F9F9F9"/>
            <w:tcMar>
              <w:top w:w="50" w:type="dxa"/>
              <w:left w:w="100" w:type="dxa"/>
              <w:bottom w:w="50" w:type="dxa"/>
              <w:right w:w="100" w:type="dxa"/>
            </w:tcMar>
          </w:tcPr>
          <w:p>
            <w:pPr>
              <w:keepNext/>
              <w:spacing w:before="0" w:after="20"/>
            </w:pPr>
            <w:r>
              <w:rPr>
                <w:rFonts w:ascii="Consolas" w:hAnsi="Consolas" w:cs="Consolas"/>
                <w:b/>
                <w:i w:val="0"/>
                <w:color w:val="1F1F1F"/>
                <w:sz w:val="15"/>
              </w:rPr>
              <w:t>Vertrag_Webdesign_FemmesMarketing_ausfuellbar.pdf</w:t>
            </w:r>
          </w:p>
          <w:p>
            <w:pPr>
              <w:spacing w:before="0" w:after="0"/>
            </w:pPr>
            <w:r>
              <w:rPr>
                <w:rFonts w:ascii="Consolas" w:hAnsi="Consolas" w:cs="Consolas"/>
                <w:b w:val="0"/>
                <w:i w:val="0"/>
                <w:color w:val="6E6E70"/>
                <w:sz w:val="13"/>
              </w:rPr>
              <w:t>https://example.com/downloads/Vertrag_Webdesign_FemmesMarketing_ausfuellbar.pdf</w:t>
            </w:r>
          </w:p>
        </w:tc>
      </w:tr>
      <w:tr>
        <w:trPr>
          <w:cantSplit/>
        </w:trPr>
        <w:tc>
          <w:tcPr>
            <w:tcW w:type="dxa" w:w="5103"/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</w:tcPr>
          <w:p>
            <w:pPr>
              <w:keepNext/>
              <w:spacing w:before="0" w:after="0"/>
            </w:pPr>
            <w:r>
              <w:rPr>
                <w:rFonts w:ascii="Calibri" w:hAnsi="Calibri" w:cs="Calibri"/>
                <w:b/>
                <w:i w:val="0"/>
                <w:color w:val="1F1F1F"/>
                <w:sz w:val="16"/>
              </w:rPr>
              <w:t>PDF · Druck</w:t>
            </w:r>
          </w:p>
        </w:tc>
        <w:tc>
          <w:tcPr>
            <w:tcW w:type="dxa" w:w="5103"/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</w:tcPr>
          <w:p>
            <w:pPr>
              <w:keepNext/>
              <w:spacing w:before="0" w:after="20"/>
            </w:pPr>
            <w:r>
              <w:rPr>
                <w:rFonts w:ascii="Consolas" w:hAnsi="Consolas" w:cs="Consolas"/>
                <w:b/>
                <w:i w:val="0"/>
                <w:color w:val="1F1F1F"/>
                <w:sz w:val="15"/>
              </w:rPr>
              <w:t>Vertrag_Webdesign_FemmesMarketing.pdf</w:t>
            </w:r>
          </w:p>
          <w:p>
            <w:pPr>
              <w:spacing w:before="0" w:after="0"/>
            </w:pPr>
            <w:r>
              <w:rPr>
                <w:rFonts w:ascii="Consolas" w:hAnsi="Consolas" w:cs="Consolas"/>
                <w:b w:val="0"/>
                <w:i w:val="0"/>
                <w:color w:val="6E6E70"/>
                <w:sz w:val="13"/>
              </w:rPr>
              <w:t>https://example.com/downloads/Vertrag_Webdesign_FemmesMarketing.pdf</w:t>
            </w:r>
          </w:p>
        </w:tc>
      </w:tr>
      <w:tr>
        <w:trPr>
          <w:cantSplit/>
        </w:trPr>
        <w:tc>
          <w:tcPr>
            <w:tcW w:type="dxa" w:w="5103"/>
            <w:shd w:val="clear" w:color="auto" w:fill="F9F9F9"/>
            <w:tcMar>
              <w:top w:w="50" w:type="dxa"/>
              <w:left w:w="100" w:type="dxa"/>
              <w:bottom w:w="50" w:type="dxa"/>
              <w:right w:w="100" w:type="dxa"/>
            </w:tcMar>
          </w:tcPr>
          <w:p>
            <w:pPr>
              <w:spacing w:before="0" w:after="0"/>
            </w:pPr>
            <w:r>
              <w:rPr>
                <w:rFonts w:ascii="Calibri" w:hAnsi="Calibri" w:cs="Calibri"/>
                <w:b/>
                <w:i w:val="0"/>
                <w:color w:val="1F1F1F"/>
                <w:sz w:val="16"/>
              </w:rPr>
              <w:t>Word · DOCX</w:t>
            </w:r>
          </w:p>
        </w:tc>
        <w:tc>
          <w:tcPr>
            <w:tcW w:type="dxa" w:w="5103"/>
            <w:shd w:val="clear" w:color="auto" w:fill="F9F9F9"/>
            <w:tcMar>
              <w:top w:w="50" w:type="dxa"/>
              <w:left w:w="100" w:type="dxa"/>
              <w:bottom w:w="50" w:type="dxa"/>
              <w:right w:w="100" w:type="dxa"/>
            </w:tcMar>
          </w:tcPr>
          <w:p>
            <w:pPr>
              <w:spacing w:before="0" w:after="20"/>
            </w:pPr>
            <w:r>
              <w:rPr>
                <w:rFonts w:ascii="Consolas" w:hAnsi="Consolas" w:cs="Consolas"/>
                <w:b/>
                <w:i w:val="0"/>
                <w:color w:val="1F1F1F"/>
                <w:sz w:val="15"/>
              </w:rPr>
              <w:t>Vertrag_Webdesign_FemmesMarketing.docx</w:t>
            </w:r>
          </w:p>
          <w:p>
            <w:pPr>
              <w:spacing w:before="0" w:after="0"/>
            </w:pPr>
            <w:r>
              <w:rPr>
                <w:rFonts w:ascii="Consolas" w:hAnsi="Consolas" w:cs="Consolas"/>
                <w:b w:val="0"/>
                <w:i w:val="0"/>
                <w:color w:val="6E6E70"/>
                <w:sz w:val="13"/>
              </w:rPr>
              <w:t>https://example.com/downloads/Vertrag_Webdesign_FemmesMarketing.docx</w:t>
            </w:r>
          </w:p>
        </w:tc>
      </w:tr>
    </w:tbl>
    <w:p>
      <w:pPr>
        <w:spacing w:before="100" w:after="20"/>
        <w:keepNext/>
        <w:pBdr>
          <w:bottom w:val="single" w:sz="4" w:space="4" w:color="1F1F1F"/>
        </w:pBdr>
      </w:pPr>
      <w:r>
        <w:rPr>
          <w:rFonts w:ascii="Calibri" w:hAnsi="Calibri" w:cs="Calibri"/>
          <w:b/>
          <w:i w:val="0"/>
          <w:color w:val="1F1F1F"/>
          <w:sz w:val="22"/>
        </w:rPr>
        <w:t>2. ZUSATZVEREINBARUNG · HOSTING &amp; BETREUUNG</w:t>
      </w:r>
    </w:p>
    <w:p>
      <w:pPr>
        <w:spacing w:before="0" w:after="40"/>
      </w:pPr>
      <w:r>
        <w:rPr>
          <w:rFonts w:ascii="Calibri" w:hAnsi="Calibri" w:cs="Calibri"/>
          <w:b w:val="0"/>
          <w:i/>
          <w:color w:val="6E6E70"/>
          <w:sz w:val="16"/>
        </w:rPr>
        <w:t>2 Seiten · A4 · Anlage zum Hauptvertrag · 40 € Hosting · 100 € Betreuung · 45 €/Std.</w:t>
      </w:r>
    </w:p>
    <w:tbl>
      <w:tblPr>
        <w:tblW w:type="auto" w:w="0"/>
        <w:tblLayout w:type="fixed"/>
        <w:tblLook w:firstColumn="1" w:firstRow="1" w:lastColumn="0" w:lastRow="0" w:noHBand="0" w:noVBand="1" w:val="04A0"/>
        <w:tblBorders>
          <w:top w:val="single" w:sz="4" w:space="0" w:color="D0D0D0"/>
          <w:left w:val="single" w:sz="4" w:space="0" w:color="D0D0D0"/>
          <w:bottom w:val="single" w:sz="4" w:space="0" w:color="D0D0D0"/>
          <w:right w:val="single" w:sz="4" w:space="0" w:color="D0D0D0"/>
          <w:insideH w:val="single" w:sz="4" w:space="0" w:color="D0D0D0"/>
          <w:insideV w:val="single" w:sz="4" w:space="0" w:color="D0D0D0"/>
        </w:tblBorders>
      </w:tblPr>
      <w:tblGrid>
        <w:gridCol w:w="2155"/>
        <w:gridCol w:w="8051"/>
      </w:tblGrid>
      <w:tr>
        <w:trPr>
          <w:cantSplit/>
        </w:trPr>
        <w:tc>
          <w:tcPr>
            <w:tcW w:type="dxa" w:w="5103"/>
            <w:shd w:val="clear" w:color="auto" w:fill="F9F9F9"/>
            <w:tcMar>
              <w:top w:w="50" w:type="dxa"/>
              <w:left w:w="100" w:type="dxa"/>
              <w:bottom w:w="50" w:type="dxa"/>
              <w:right w:w="100" w:type="dxa"/>
            </w:tcMar>
          </w:tcPr>
          <w:p>
            <w:pPr>
              <w:keepNext/>
              <w:spacing w:before="0" w:after="0"/>
            </w:pPr>
            <w:r>
              <w:rPr>
                <w:rFonts w:ascii="Calibri" w:hAnsi="Calibri" w:cs="Calibri"/>
                <w:b/>
                <w:i w:val="0"/>
                <w:color w:val="1F1F1F"/>
                <w:sz w:val="16"/>
              </w:rPr>
              <w:t>Ausfüllbar (empfohlen)</w:t>
            </w:r>
          </w:p>
        </w:tc>
        <w:tc>
          <w:tcPr>
            <w:tcW w:type="dxa" w:w="5103"/>
            <w:shd w:val="clear" w:color="auto" w:fill="F9F9F9"/>
            <w:tcMar>
              <w:top w:w="50" w:type="dxa"/>
              <w:left w:w="100" w:type="dxa"/>
              <w:bottom w:w="50" w:type="dxa"/>
              <w:right w:w="100" w:type="dxa"/>
            </w:tcMar>
          </w:tcPr>
          <w:p>
            <w:pPr>
              <w:keepNext/>
              <w:spacing w:before="0" w:after="20"/>
            </w:pPr>
            <w:r>
              <w:rPr>
                <w:rFonts w:ascii="Consolas" w:hAnsi="Consolas" w:cs="Consolas"/>
                <w:b/>
                <w:i w:val="0"/>
                <w:color w:val="1F1F1F"/>
                <w:sz w:val="15"/>
              </w:rPr>
              <w:t>Zusatzvereinbarung_Hosting_Betreuung_ausfuellbar.pdf</w:t>
            </w:r>
          </w:p>
          <w:p>
            <w:pPr>
              <w:spacing w:before="0" w:after="0"/>
            </w:pPr>
            <w:r>
              <w:rPr>
                <w:rFonts w:ascii="Consolas" w:hAnsi="Consolas" w:cs="Consolas"/>
                <w:b w:val="0"/>
                <w:i w:val="0"/>
                <w:color w:val="6E6E70"/>
                <w:sz w:val="13"/>
              </w:rPr>
              <w:t>https://example.com/downloads/Zusatzvereinbarung_Hosting_Betreuung_ausfuellbar.pdf</w:t>
            </w:r>
          </w:p>
        </w:tc>
      </w:tr>
      <w:tr>
        <w:trPr>
          <w:cantSplit/>
        </w:trPr>
        <w:tc>
          <w:tcPr>
            <w:tcW w:type="dxa" w:w="5103"/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</w:tcPr>
          <w:p>
            <w:pPr>
              <w:keepNext/>
              <w:spacing w:before="0" w:after="0"/>
            </w:pPr>
            <w:r>
              <w:rPr>
                <w:rFonts w:ascii="Calibri" w:hAnsi="Calibri" w:cs="Calibri"/>
                <w:b/>
                <w:i w:val="0"/>
                <w:color w:val="1F1F1F"/>
                <w:sz w:val="16"/>
              </w:rPr>
              <w:t>PDF · Druck</w:t>
            </w:r>
          </w:p>
        </w:tc>
        <w:tc>
          <w:tcPr>
            <w:tcW w:type="dxa" w:w="5103"/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</w:tcPr>
          <w:p>
            <w:pPr>
              <w:keepNext/>
              <w:spacing w:before="0" w:after="20"/>
            </w:pPr>
            <w:r>
              <w:rPr>
                <w:rFonts w:ascii="Consolas" w:hAnsi="Consolas" w:cs="Consolas"/>
                <w:b/>
                <w:i w:val="0"/>
                <w:color w:val="1F1F1F"/>
                <w:sz w:val="15"/>
              </w:rPr>
              <w:t>Zusatzvereinbarung_Hosting_Betreuung.pdf</w:t>
            </w:r>
          </w:p>
          <w:p>
            <w:pPr>
              <w:spacing w:before="0" w:after="0"/>
            </w:pPr>
            <w:r>
              <w:rPr>
                <w:rFonts w:ascii="Consolas" w:hAnsi="Consolas" w:cs="Consolas"/>
                <w:b w:val="0"/>
                <w:i w:val="0"/>
                <w:color w:val="6E6E70"/>
                <w:sz w:val="13"/>
              </w:rPr>
              <w:t>https://example.com/downloads/Zusatzvereinbarung_Hosting_Betreuung.pdf</w:t>
            </w:r>
          </w:p>
        </w:tc>
      </w:tr>
      <w:tr>
        <w:trPr>
          <w:cantSplit/>
        </w:trPr>
        <w:tc>
          <w:tcPr>
            <w:tcW w:type="dxa" w:w="5103"/>
            <w:shd w:val="clear" w:color="auto" w:fill="F9F9F9"/>
            <w:tcMar>
              <w:top w:w="50" w:type="dxa"/>
              <w:left w:w="100" w:type="dxa"/>
              <w:bottom w:w="50" w:type="dxa"/>
              <w:right w:w="100" w:type="dxa"/>
            </w:tcMar>
          </w:tcPr>
          <w:p>
            <w:pPr>
              <w:spacing w:before="0" w:after="0"/>
            </w:pPr>
            <w:r>
              <w:rPr>
                <w:rFonts w:ascii="Calibri" w:hAnsi="Calibri" w:cs="Calibri"/>
                <w:b/>
                <w:i w:val="0"/>
                <w:color w:val="1F1F1F"/>
                <w:sz w:val="16"/>
              </w:rPr>
              <w:t>Word · DOCX</w:t>
            </w:r>
          </w:p>
        </w:tc>
        <w:tc>
          <w:tcPr>
            <w:tcW w:type="dxa" w:w="5103"/>
            <w:shd w:val="clear" w:color="auto" w:fill="F9F9F9"/>
            <w:tcMar>
              <w:top w:w="50" w:type="dxa"/>
              <w:left w:w="100" w:type="dxa"/>
              <w:bottom w:w="50" w:type="dxa"/>
              <w:right w:w="100" w:type="dxa"/>
            </w:tcMar>
          </w:tcPr>
          <w:p>
            <w:pPr>
              <w:spacing w:before="0" w:after="20"/>
            </w:pPr>
            <w:r>
              <w:rPr>
                <w:rFonts w:ascii="Consolas" w:hAnsi="Consolas" w:cs="Consolas"/>
                <w:b/>
                <w:i w:val="0"/>
                <w:color w:val="1F1F1F"/>
                <w:sz w:val="15"/>
              </w:rPr>
              <w:t>Zusatzvereinbarung_Hosting_Betreuung.docx</w:t>
            </w:r>
          </w:p>
          <w:p>
            <w:pPr>
              <w:spacing w:before="0" w:after="0"/>
            </w:pPr>
            <w:r>
              <w:rPr>
                <w:rFonts w:ascii="Consolas" w:hAnsi="Consolas" w:cs="Consolas"/>
                <w:b w:val="0"/>
                <w:i w:val="0"/>
                <w:color w:val="6E6E70"/>
                <w:sz w:val="13"/>
              </w:rPr>
              <w:t>https://example.com/downloads/Zusatzvereinbarung_Hosting_Betreuung.docx</w:t>
            </w:r>
          </w:p>
        </w:tc>
      </w:tr>
    </w:tbl>
    <w:p>
      <w:pPr>
        <w:spacing w:before="100" w:after="20"/>
        <w:keepNext/>
        <w:pBdr>
          <w:bottom w:val="single" w:sz="4" w:space="4" w:color="1F1F1F"/>
        </w:pBdr>
      </w:pPr>
      <w:r>
        <w:rPr>
          <w:rFonts w:ascii="Calibri" w:hAnsi="Calibri" w:cs="Calibri"/>
          <w:b/>
          <w:i w:val="0"/>
          <w:color w:val="1F1F1F"/>
          <w:sz w:val="22"/>
        </w:rPr>
        <w:t>3. VOLLMACHT · REPUTATIONSMANAGEMENT</w:t>
      </w:r>
    </w:p>
    <w:p>
      <w:pPr>
        <w:spacing w:before="0" w:after="40"/>
      </w:pPr>
      <w:r>
        <w:rPr>
          <w:rFonts w:ascii="Calibri" w:hAnsi="Calibri" w:cs="Calibri"/>
          <w:b w:val="0"/>
          <w:i/>
          <w:color w:val="6E6E70"/>
          <w:sz w:val="16"/>
        </w:rPr>
        <w:t>2 Seiten · A4 · Bewertungen melden (Google, Trustpilot) · Bevollmächtigte vorausgefüllt</w:t>
      </w:r>
    </w:p>
    <w:tbl>
      <w:tblPr>
        <w:tblW w:type="auto" w:w="0"/>
        <w:tblLayout w:type="fixed"/>
        <w:tblLook w:firstColumn="1" w:firstRow="1" w:lastColumn="0" w:lastRow="0" w:noHBand="0" w:noVBand="1" w:val="04A0"/>
        <w:tblBorders>
          <w:top w:val="single" w:sz="4" w:space="0" w:color="D0D0D0"/>
          <w:left w:val="single" w:sz="4" w:space="0" w:color="D0D0D0"/>
          <w:bottom w:val="single" w:sz="4" w:space="0" w:color="D0D0D0"/>
          <w:right w:val="single" w:sz="4" w:space="0" w:color="D0D0D0"/>
          <w:insideH w:val="single" w:sz="4" w:space="0" w:color="D0D0D0"/>
          <w:insideV w:val="single" w:sz="4" w:space="0" w:color="D0D0D0"/>
        </w:tblBorders>
      </w:tblPr>
      <w:tblGrid>
        <w:gridCol w:w="2155"/>
        <w:gridCol w:w="8051"/>
      </w:tblGrid>
      <w:tr>
        <w:trPr>
          <w:cantSplit/>
        </w:trPr>
        <w:tc>
          <w:tcPr>
            <w:tcW w:type="dxa" w:w="5103"/>
            <w:shd w:val="clear" w:color="auto" w:fill="F9F9F9"/>
            <w:tcMar>
              <w:top w:w="50" w:type="dxa"/>
              <w:left w:w="100" w:type="dxa"/>
              <w:bottom w:w="50" w:type="dxa"/>
              <w:right w:w="100" w:type="dxa"/>
            </w:tcMar>
          </w:tcPr>
          <w:p>
            <w:pPr>
              <w:keepNext/>
              <w:spacing w:before="0" w:after="0"/>
            </w:pPr>
            <w:r>
              <w:rPr>
                <w:rFonts w:ascii="Calibri" w:hAnsi="Calibri" w:cs="Calibri"/>
                <w:b/>
                <w:i w:val="0"/>
                <w:color w:val="1F1F1F"/>
                <w:sz w:val="16"/>
              </w:rPr>
              <w:t>Ausfüllbar (empfohlen)</w:t>
            </w:r>
          </w:p>
        </w:tc>
        <w:tc>
          <w:tcPr>
            <w:tcW w:type="dxa" w:w="5103"/>
            <w:shd w:val="clear" w:color="auto" w:fill="F9F9F9"/>
            <w:tcMar>
              <w:top w:w="50" w:type="dxa"/>
              <w:left w:w="100" w:type="dxa"/>
              <w:bottom w:w="50" w:type="dxa"/>
              <w:right w:w="100" w:type="dxa"/>
            </w:tcMar>
          </w:tcPr>
          <w:p>
            <w:pPr>
              <w:keepNext/>
              <w:spacing w:before="0" w:after="20"/>
            </w:pPr>
            <w:r>
              <w:rPr>
                <w:rFonts w:ascii="Consolas" w:hAnsi="Consolas" w:cs="Consolas"/>
                <w:b/>
                <w:i w:val="0"/>
                <w:color w:val="1F1F1F"/>
                <w:sz w:val="15"/>
              </w:rPr>
              <w:t>Vollmacht_Reputationsmanagement_ausfuellbar.pdf</w:t>
            </w:r>
          </w:p>
          <w:p>
            <w:pPr>
              <w:spacing w:before="0" w:after="0"/>
            </w:pPr>
            <w:r>
              <w:rPr>
                <w:rFonts w:ascii="Consolas" w:hAnsi="Consolas" w:cs="Consolas"/>
                <w:b w:val="0"/>
                <w:i w:val="0"/>
                <w:color w:val="6E6E70"/>
                <w:sz w:val="13"/>
              </w:rPr>
              <w:t>https://example.com/downloads/Vollmacht_Reputationsmanagement_ausfuellbar.pdf</w:t>
            </w:r>
          </w:p>
        </w:tc>
      </w:tr>
      <w:tr>
        <w:trPr>
          <w:cantSplit/>
        </w:trPr>
        <w:tc>
          <w:tcPr>
            <w:tcW w:type="dxa" w:w="5103"/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</w:tcPr>
          <w:p>
            <w:pPr>
              <w:keepNext/>
              <w:spacing w:before="0" w:after="0"/>
            </w:pPr>
            <w:r>
              <w:rPr>
                <w:rFonts w:ascii="Calibri" w:hAnsi="Calibri" w:cs="Calibri"/>
                <w:b/>
                <w:i w:val="0"/>
                <w:color w:val="1F1F1F"/>
                <w:sz w:val="16"/>
              </w:rPr>
              <w:t>PDF · Druck</w:t>
            </w:r>
          </w:p>
        </w:tc>
        <w:tc>
          <w:tcPr>
            <w:tcW w:type="dxa" w:w="5103"/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</w:tcPr>
          <w:p>
            <w:pPr>
              <w:keepNext/>
              <w:spacing w:before="0" w:after="20"/>
            </w:pPr>
            <w:r>
              <w:rPr>
                <w:rFonts w:ascii="Consolas" w:hAnsi="Consolas" w:cs="Consolas"/>
                <w:b/>
                <w:i w:val="0"/>
                <w:color w:val="1F1F1F"/>
                <w:sz w:val="15"/>
              </w:rPr>
              <w:t>Vollmacht_Reputationsmanagement.pdf</w:t>
            </w:r>
          </w:p>
          <w:p>
            <w:pPr>
              <w:spacing w:before="0" w:after="0"/>
            </w:pPr>
            <w:r>
              <w:rPr>
                <w:rFonts w:ascii="Consolas" w:hAnsi="Consolas" w:cs="Consolas"/>
                <w:b w:val="0"/>
                <w:i w:val="0"/>
                <w:color w:val="6E6E70"/>
                <w:sz w:val="13"/>
              </w:rPr>
              <w:t>https://example.com/downloads/Vollmacht_Reputationsmanagement.pdf</w:t>
            </w:r>
          </w:p>
        </w:tc>
      </w:tr>
      <w:tr>
        <w:trPr>
          <w:cantSplit/>
        </w:trPr>
        <w:tc>
          <w:tcPr>
            <w:tcW w:type="dxa" w:w="5103"/>
            <w:shd w:val="clear" w:color="auto" w:fill="F9F9F9"/>
            <w:tcMar>
              <w:top w:w="50" w:type="dxa"/>
              <w:left w:w="100" w:type="dxa"/>
              <w:bottom w:w="50" w:type="dxa"/>
              <w:right w:w="100" w:type="dxa"/>
            </w:tcMar>
          </w:tcPr>
          <w:p>
            <w:pPr>
              <w:spacing w:before="0" w:after="0"/>
            </w:pPr>
            <w:r>
              <w:rPr>
                <w:rFonts w:ascii="Calibri" w:hAnsi="Calibri" w:cs="Calibri"/>
                <w:b/>
                <w:i w:val="0"/>
                <w:color w:val="1F1F1F"/>
                <w:sz w:val="16"/>
              </w:rPr>
              <w:t>Word · DOCX</w:t>
            </w:r>
          </w:p>
        </w:tc>
        <w:tc>
          <w:tcPr>
            <w:tcW w:type="dxa" w:w="5103"/>
            <w:shd w:val="clear" w:color="auto" w:fill="F9F9F9"/>
            <w:tcMar>
              <w:top w:w="50" w:type="dxa"/>
              <w:left w:w="100" w:type="dxa"/>
              <w:bottom w:w="50" w:type="dxa"/>
              <w:right w:w="100" w:type="dxa"/>
            </w:tcMar>
          </w:tcPr>
          <w:p>
            <w:pPr>
              <w:spacing w:before="0" w:after="20"/>
            </w:pPr>
            <w:r>
              <w:rPr>
                <w:rFonts w:ascii="Consolas" w:hAnsi="Consolas" w:cs="Consolas"/>
                <w:b/>
                <w:i w:val="0"/>
                <w:color w:val="1F1F1F"/>
                <w:sz w:val="15"/>
              </w:rPr>
              <w:t>Vollmacht_Reputationsmanagement.docx</w:t>
            </w:r>
          </w:p>
          <w:p>
            <w:pPr>
              <w:spacing w:before="0" w:after="0"/>
            </w:pPr>
            <w:r>
              <w:rPr>
                <w:rFonts w:ascii="Consolas" w:hAnsi="Consolas" w:cs="Consolas"/>
                <w:b w:val="0"/>
                <w:i w:val="0"/>
                <w:color w:val="6E6E70"/>
                <w:sz w:val="13"/>
              </w:rPr>
              <w:t>https://example.com/downloads/Vollmacht_Reputationsmanagement.docx</w:t>
            </w:r>
          </w:p>
        </w:tc>
      </w:tr>
    </w:tbl>
    <w:p>
      <w:pPr>
        <w:spacing w:before="120" w:after="20"/>
        <w:pBdr>
          <w:bottom w:val="single" w:sz="4" w:space="4" w:color="1F1F1F"/>
        </w:pBdr>
      </w:pPr>
      <w:r>
        <w:rPr>
          <w:rFonts w:ascii="Calibri" w:hAnsi="Calibri" w:cs="Calibri"/>
          <w:b/>
          <w:i w:val="0"/>
          <w:color w:val="1F1F1F"/>
          <w:sz w:val="22"/>
        </w:rPr>
        <w:t>★ KOMPLETTPAKET · ALLE 3 VERTRÄGE IN EINER DATEI</w:t>
      </w:r>
    </w:p>
    <w:p>
      <w:pPr>
        <w:spacing w:before="0" w:after="40"/>
      </w:pPr>
      <w:r>
        <w:rPr>
          <w:rFonts w:ascii="Calibri" w:hAnsi="Calibri" w:cs="Calibri"/>
          <w:b w:val="0"/>
          <w:i/>
          <w:color w:val="6E6E70"/>
          <w:sz w:val="16"/>
        </w:rPr>
        <w:t>14 Seiten · A4 · Webdesign-Vertrag + Zusatzvereinbarung + Vollmacht in einer PDF</w:t>
      </w:r>
    </w:p>
    <w:tbl>
      <w:tblPr>
        <w:tblW w:type="auto" w:w="0"/>
        <w:tblLayout w:type="fixed"/>
        <w:tblLook w:firstColumn="1" w:firstRow="1" w:lastColumn="0" w:lastRow="0" w:noHBand="0" w:noVBand="1" w:val="04A0"/>
        <w:tblBorders>
          <w:top w:val="single" w:sz="6" w:space="0" w:color="1F1F1F"/>
          <w:left w:val="single" w:sz="6" w:space="0" w:color="1F1F1F"/>
          <w:bottom w:val="single" w:sz="6" w:space="0" w:color="1F1F1F"/>
          <w:right w:val="single" w:sz="6" w:space="0" w:color="1F1F1F"/>
          <w:insideH w:val="single" w:sz="6" w:space="0" w:color="1F1F1F"/>
          <w:insideV w:val="single" w:sz="6" w:space="0" w:color="1F1F1F"/>
        </w:tblBorders>
      </w:tblPr>
      <w:tblGrid>
        <w:gridCol w:w="2155"/>
        <w:gridCol w:w="8051"/>
      </w:tblGrid>
      <w:tr>
        <w:trPr>
          <w:cantSplit/>
        </w:trPr>
        <w:tc>
          <w:tcPr>
            <w:tcW w:type="dxa" w:w="5103"/>
            <w:shd w:val="clear" w:color="auto" w:fill="F2F2F2"/>
            <w:tcMar>
              <w:top w:w="60" w:type="dxa"/>
              <w:left w:w="100" w:type="dxa"/>
              <w:bottom w:w="60" w:type="dxa"/>
              <w:right w:w="100" w:type="dxa"/>
            </w:tcMar>
          </w:tcPr>
          <w:p>
            <w:pPr>
              <w:keepNext/>
              <w:spacing w:before="0" w:after="0"/>
            </w:pPr>
            <w:r>
              <w:rPr>
                <w:rFonts w:ascii="Calibri" w:hAnsi="Calibri" w:cs="Calibri"/>
                <w:b/>
                <w:i w:val="0"/>
                <w:color w:val="1F1F1F"/>
                <w:sz w:val="16"/>
              </w:rPr>
              <w:t>Ausfüllbar (empfohlen)</w:t>
            </w:r>
          </w:p>
        </w:tc>
        <w:tc>
          <w:tcPr>
            <w:tcW w:type="dxa" w:w="5103"/>
            <w:shd w:val="clear" w:color="auto" w:fill="F2F2F2"/>
            <w:tcMar>
              <w:top w:w="60" w:type="dxa"/>
              <w:left w:w="100" w:type="dxa"/>
              <w:bottom w:w="60" w:type="dxa"/>
              <w:right w:w="100" w:type="dxa"/>
            </w:tcMar>
          </w:tcPr>
          <w:p>
            <w:pPr>
              <w:keepNext/>
              <w:spacing w:before="0" w:after="20"/>
            </w:pPr>
            <w:r>
              <w:rPr>
                <w:rFonts w:ascii="Consolas" w:hAnsi="Consolas" w:cs="Consolas"/>
                <w:b/>
                <w:i w:val="0"/>
                <w:color w:val="1F1F1F"/>
                <w:sz w:val="15"/>
              </w:rPr>
              <w:t>Komplettpaket_FemmesMarketing_ausfuellbar.pdf</w:t>
            </w:r>
          </w:p>
          <w:p>
            <w:pPr>
              <w:spacing w:before="0" w:after="0"/>
            </w:pPr>
            <w:r>
              <w:rPr>
                <w:rFonts w:ascii="Consolas" w:hAnsi="Consolas" w:cs="Consolas"/>
                <w:b w:val="0"/>
                <w:i w:val="0"/>
                <w:color w:val="6E6E70"/>
                <w:sz w:val="13"/>
              </w:rPr>
              <w:t>https://example.com/downloads/Komplettpaket_FemmesMarketing_ausfuellbar.pdf</w:t>
            </w:r>
          </w:p>
        </w:tc>
      </w:tr>
      <w:tr>
        <w:trPr>
          <w:cantSplit/>
        </w:trPr>
        <w:tc>
          <w:tcPr>
            <w:tcW w:type="dxa" w:w="5103"/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</w:tcPr>
          <w:p>
            <w:pPr>
              <w:spacing w:before="0" w:after="0"/>
            </w:pPr>
            <w:r>
              <w:rPr>
                <w:rFonts w:ascii="Calibri" w:hAnsi="Calibri" w:cs="Calibri"/>
                <w:b/>
                <w:i w:val="0"/>
                <w:color w:val="1F1F1F"/>
                <w:sz w:val="16"/>
              </w:rPr>
              <w:t>PDF · Druck</w:t>
            </w:r>
          </w:p>
        </w:tc>
        <w:tc>
          <w:tcPr>
            <w:tcW w:type="dxa" w:w="5103"/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</w:tcPr>
          <w:p>
            <w:pPr>
              <w:spacing w:before="0" w:after="20"/>
            </w:pPr>
            <w:r>
              <w:rPr>
                <w:rFonts w:ascii="Consolas" w:hAnsi="Consolas" w:cs="Consolas"/>
                <w:b/>
                <w:i w:val="0"/>
                <w:color w:val="1F1F1F"/>
                <w:sz w:val="15"/>
              </w:rPr>
              <w:t>Komplettpaket_FemmesMarketing.pdf</w:t>
            </w:r>
          </w:p>
          <w:p>
            <w:pPr>
              <w:spacing w:before="0" w:after="0"/>
            </w:pPr>
            <w:r>
              <w:rPr>
                <w:rFonts w:ascii="Consolas" w:hAnsi="Consolas" w:cs="Consolas"/>
                <w:b w:val="0"/>
                <w:i w:val="0"/>
                <w:color w:val="6E6E70"/>
                <w:sz w:val="13"/>
              </w:rPr>
              <w:t>https://example.com/downloads/Komplettpaket_FemmesMarketing.pdf</w:t>
            </w:r>
          </w:p>
        </w:tc>
      </w:tr>
    </w:tbl>
    <w:p>
      <w:pPr>
        <w:spacing w:before="120" w:after="0"/>
        <w:jc w:val="center"/>
      </w:pPr>
      <w:r>
        <w:rPr>
          <w:rFonts w:ascii="Calibri" w:hAnsi="Calibri" w:cs="Calibri"/>
          <w:b w:val="0"/>
          <w:i/>
          <w:color w:val="6E6E70"/>
          <w:sz w:val="15"/>
        </w:rPr>
        <w:t>Alle Dateien im Briefkopf-Design von  · Stand: Vertragsversion 2026</w:t>
      </w:r>
    </w:p>
    <w:sectPr w:rsidR="00FC693F" w:rsidRPr="0006063C" w:rsidSect="00034616">
      <w:headerReference w:type="default" r:id="rId9"/>
      <w:pgSz w:w="11906" w:h="16838"/>
      <w:pgMar w:top="1814" w:right="850" w:bottom="680" w:left="850" w:header="227" w:footer="227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before="0" w:after="40"/>
      <w:jc w:val="center"/>
    </w:pPr>
    <w:r/>
  </w:p>
  <w:tbl>
    <w:tblPr>
      <w:tblW w:type="auto" w:w="0"/>
      <w:jc w:val="center"/>
      <w:tblLayout w:type="fixed"/>
      <w:tblLook w:firstColumn="1" w:firstRow="1" w:lastColumn="0" w:lastRow="0" w:noHBand="0" w:noVBand="1" w:val="04A0"/>
      <w:tblLayout w:type="fixed"/>
    </w:tblPr>
    <w:tblGrid>
      <w:gridCol w:w="510"/>
      <w:gridCol w:w="1928"/>
      <w:gridCol w:w="510"/>
      <w:gridCol w:w="1928"/>
      <w:gridCol w:w="510"/>
      <w:gridCol w:w="1474"/>
      <w:gridCol w:w="510"/>
      <w:gridCol w:w="2268"/>
    </w:tblGrid>
    <w:tr>
      <w:tc>
        <w:tcPr>
          <w:tcW w:type="dxa" w:w="510"/>
          <w:shd w:val="clear" w:color="auto" w:fill="F5F0EB"/>
          <w:tcBorders>
            <w:top w:val="nil"/>
            <w:left w:val="nil"/>
            <w:bottom w:val="nil"/>
            <w:right w:val="nil"/>
            <w:insideH w:val="nil"/>
            <w:insideV w:val="nil"/>
          </w:tcBorders>
          <w:vAlign w:val="center"/>
          <w:tcMar>
            <w:top w:w="120" w:type="dxa"/>
            <w:left w:w="60" w:type="dxa"/>
            <w:bottom w:w="120" w:type="dxa"/>
            <w:right w:w="30" w:type="dxa"/>
          </w:tcMar>
        </w:tcPr>
        <w:p>
          <w:pPr>
            <w:spacing w:before="0" w:after="0"/>
            <w:jc w:val="right"/>
          </w:pPr>
          <w:r>
            <w:drawing>
              <wp:inline xmlns:a="http://schemas.openxmlformats.org/drawingml/2006/main" xmlns:pic="http://schemas.openxmlformats.org/drawingml/2006/picture">
                <wp:extent cx="251999" cy="251999"/>
                <wp:docPr id="1" name="Picture 1"/>
                <wp:cNvGraphicFramePr>
                  <a:graphicFrameLocks noChangeAspect="1"/>
                </wp:cNvGraphicFramePr>
                <a:graphic>
                  <a:graphicData uri="http://schemas.openxmlformats.org/drawingml/2006/picture">
                    <pic:pic>
                      <pic:nvPicPr>
                        <pic:cNvPr id="0" name="icon_person.pn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51999" cy="251999"/>
                        </a:xfrm>
                        <a:prstGeom prst="rect"/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1928"/>
          <w:shd w:val="clear" w:color="auto" w:fill="F5F0EB"/>
          <w:tcBorders>
            <w:top w:val="nil"/>
            <w:left w:val="nil"/>
            <w:bottom w:val="nil"/>
            <w:right w:val="nil"/>
            <w:insideH w:val="nil"/>
            <w:insideV w:val="nil"/>
          </w:tcBorders>
          <w:vAlign w:val="center"/>
          <w:tcMar>
            <w:top w:w="120" w:type="dxa"/>
            <w:left w:w="30" w:type="dxa"/>
            <w:bottom w:w="120" w:type="dxa"/>
            <w:right w:w="60" w:type="dxa"/>
          </w:tcMar>
        </w:tcPr>
        <w:p>
          <w:pPr>
            <w:spacing w:before="0" w:after="0"/>
            <w:jc w:val="left"/>
          </w:pPr>
          <w:r>
            <w:rPr>
              <w:rFonts w:ascii="Calibri" w:hAnsi="Calibri" w:cs="Calibri"/>
              <w:b/>
              <w:i w:val="0"/>
              <w:color w:val="1F1F1F"/>
              <w:sz w:val="16"/>
            </w:rPr>
          </w:r>
        </w:p>
      </w:tc>
      <w:tc>
        <w:tcPr>
          <w:tcW w:type="dxa" w:w="510"/>
          <w:shd w:val="clear" w:color="auto" w:fill="F5F0EB"/>
          <w:tcBorders>
            <w:top w:val="nil"/>
            <w:left w:val="nil"/>
            <w:bottom w:val="nil"/>
            <w:right w:val="nil"/>
            <w:insideH w:val="nil"/>
            <w:insideV w:val="nil"/>
          </w:tcBorders>
          <w:vAlign w:val="center"/>
          <w:tcMar>
            <w:top w:w="120" w:type="dxa"/>
            <w:left w:w="60" w:type="dxa"/>
            <w:bottom w:w="120" w:type="dxa"/>
            <w:right w:w="30" w:type="dxa"/>
          </w:tcMar>
        </w:tcPr>
        <w:p>
          <w:pPr>
            <w:spacing w:before="0" w:after="0"/>
            <w:jc w:val="right"/>
          </w:pPr>
          <w:r>
            <w:drawing>
              <wp:inline xmlns:a="http://schemas.openxmlformats.org/drawingml/2006/main" xmlns:pic="http://schemas.openxmlformats.org/drawingml/2006/picture">
                <wp:extent cx="251999" cy="251999"/>
                <wp:docPr id="2" name="Picture 2"/>
                <wp:cNvGraphicFramePr>
                  <a:graphicFrameLocks noChangeAspect="1"/>
                </wp:cNvGraphicFramePr>
                <a:graphic>
                  <a:graphicData uri="http://schemas.openxmlformats.org/drawingml/2006/picture">
                    <pic:pic>
                      <pic:nvPicPr>
                        <pic:cNvPr id="0" name="icon_location.png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51999" cy="251999"/>
                        </a:xfrm>
                        <a:prstGeom prst="rect"/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1928"/>
          <w:shd w:val="clear" w:color="auto" w:fill="F5F0EB"/>
          <w:tcBorders>
            <w:top w:val="nil"/>
            <w:left w:val="nil"/>
            <w:bottom w:val="nil"/>
            <w:right w:val="nil"/>
            <w:insideH w:val="nil"/>
            <w:insideV w:val="nil"/>
          </w:tcBorders>
          <w:vAlign w:val="center"/>
          <w:tcMar>
            <w:top w:w="120" w:type="dxa"/>
            <w:left w:w="30" w:type="dxa"/>
            <w:bottom w:w="120" w:type="dxa"/>
            <w:right w:w="60" w:type="dxa"/>
          </w:tcMar>
        </w:tcPr>
        <w:p>
          <w:pPr>
            <w:spacing w:before="0" w:after="0"/>
            <w:jc w:val="left"/>
          </w:pPr>
          <w:r>
            <w:rPr>
              <w:rFonts w:ascii="Calibri" w:hAnsi="Calibri" w:cs="Calibri"/>
              <w:b/>
              <w:i w:val="0"/>
              <w:color w:val="1F1F1F"/>
              <w:sz w:val="16"/>
            </w:rPr>
          </w:r>
        </w:p>
      </w:tc>
      <w:tc>
        <w:tcPr>
          <w:tcW w:type="dxa" w:w="510"/>
          <w:shd w:val="clear" w:color="auto" w:fill="F5F0EB"/>
          <w:tcBorders>
            <w:top w:val="nil"/>
            <w:left w:val="nil"/>
            <w:bottom w:val="nil"/>
            <w:right w:val="nil"/>
            <w:insideH w:val="nil"/>
            <w:insideV w:val="nil"/>
          </w:tcBorders>
          <w:vAlign w:val="center"/>
          <w:tcMar>
            <w:top w:w="120" w:type="dxa"/>
            <w:left w:w="60" w:type="dxa"/>
            <w:bottom w:w="120" w:type="dxa"/>
            <w:right w:w="30" w:type="dxa"/>
          </w:tcMar>
        </w:tcPr>
        <w:p>
          <w:pPr>
            <w:spacing w:before="0" w:after="0"/>
            <w:jc w:val="right"/>
          </w:pPr>
          <w:r>
            <w:drawing>
              <wp:inline xmlns:a="http://schemas.openxmlformats.org/drawingml/2006/main" xmlns:pic="http://schemas.openxmlformats.org/drawingml/2006/picture">
                <wp:extent cx="251999" cy="251999"/>
                <wp:docPr id="3" name="Picture 3"/>
                <wp:cNvGraphicFramePr>
                  <a:graphicFrameLocks noChangeAspect="1"/>
                </wp:cNvGraphicFramePr>
                <a:graphic>
                  <a:graphicData uri="http://schemas.openxmlformats.org/drawingml/2006/picture">
                    <pic:pic>
                      <pic:nvPicPr>
                        <pic:cNvPr id="0" name="icon_phone.png"/>
                        <pic:cNvPicPr/>
                      </pic:nvPicPr>
                      <pic:blipFill>
                        <a:blip r:embed="rId3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51999" cy="251999"/>
                        </a:xfrm>
                        <a:prstGeom prst="rect"/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1474"/>
          <w:shd w:val="clear" w:color="auto" w:fill="F5F0EB"/>
          <w:tcBorders>
            <w:top w:val="nil"/>
            <w:left w:val="nil"/>
            <w:bottom w:val="nil"/>
            <w:right w:val="nil"/>
            <w:insideH w:val="nil"/>
            <w:insideV w:val="nil"/>
          </w:tcBorders>
          <w:vAlign w:val="center"/>
          <w:tcMar>
            <w:top w:w="120" w:type="dxa"/>
            <w:left w:w="30" w:type="dxa"/>
            <w:bottom w:w="120" w:type="dxa"/>
            <w:right w:w="60" w:type="dxa"/>
          </w:tcMar>
        </w:tcPr>
        <w:p>
          <w:pPr>
            <w:spacing w:before="0" w:after="0"/>
            <w:jc w:val="left"/>
          </w:pPr>
          <w:r>
            <w:rPr>
              <w:rFonts w:ascii="Calibri" w:hAnsi="Calibri" w:cs="Calibri"/>
              <w:b/>
              <w:i w:val="0"/>
              <w:color w:val="1F1F1F"/>
              <w:sz w:val="16"/>
            </w:rPr>
          </w:r>
        </w:p>
      </w:tc>
      <w:tc>
        <w:tcPr>
          <w:tcW w:type="dxa" w:w="510"/>
          <w:shd w:val="clear" w:color="auto" w:fill="F5F0EB"/>
          <w:tcBorders>
            <w:top w:val="nil"/>
            <w:left w:val="nil"/>
            <w:bottom w:val="nil"/>
            <w:right w:val="nil"/>
            <w:insideH w:val="nil"/>
            <w:insideV w:val="nil"/>
          </w:tcBorders>
          <w:vAlign w:val="center"/>
          <w:tcMar>
            <w:top w:w="120" w:type="dxa"/>
            <w:left w:w="60" w:type="dxa"/>
            <w:bottom w:w="120" w:type="dxa"/>
            <w:right w:w="30" w:type="dxa"/>
          </w:tcMar>
        </w:tcPr>
        <w:p>
          <w:pPr>
            <w:spacing w:before="0" w:after="0"/>
            <w:jc w:val="right"/>
          </w:pPr>
          <w:r>
            <w:drawing>
              <wp:inline xmlns:a="http://schemas.openxmlformats.org/drawingml/2006/main" xmlns:pic="http://schemas.openxmlformats.org/drawingml/2006/picture">
                <wp:extent cx="251999" cy="251999"/>
                <wp:docPr id="4" name="Picture 4"/>
                <wp:cNvGraphicFramePr>
                  <a:graphicFrameLocks noChangeAspect="1"/>
                </wp:cNvGraphicFramePr>
                <a:graphic>
                  <a:graphicData uri="http://schemas.openxmlformats.org/drawingml/2006/picture">
                    <pic:pic>
                      <pic:nvPicPr>
                        <pic:cNvPr id="0" name="icon_email.png"/>
                        <pic:cNvPicPr/>
                      </pic:nvPicPr>
                      <pic:blipFill>
                        <a:blip r:embed="rId4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51999" cy="251999"/>
                        </a:xfrm>
                        <a:prstGeom prst="rect"/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2268"/>
          <w:shd w:val="clear" w:color="auto" w:fill="F5F0EB"/>
          <w:tcBorders>
            <w:top w:val="nil"/>
            <w:left w:val="nil"/>
            <w:bottom w:val="nil"/>
            <w:right w:val="nil"/>
            <w:insideH w:val="nil"/>
            <w:insideV w:val="nil"/>
          </w:tcBorders>
          <w:vAlign w:val="center"/>
          <w:tcMar>
            <w:top w:w="120" w:type="dxa"/>
            <w:left w:w="30" w:type="dxa"/>
            <w:bottom w:w="120" w:type="dxa"/>
            <w:right w:w="60" w:type="dxa"/>
          </w:tcMar>
        </w:tcPr>
        <w:p>
          <w:pPr>
            <w:spacing w:before="0" w:after="0"/>
            <w:jc w:val="left"/>
          </w:pPr>
          <w:r>
            <w:rPr>
              <w:rFonts w:ascii="Calibri" w:hAnsi="Calibri" w:cs="Calibri"/>
              <w:b/>
              <w:i w:val="0"/>
              <w:color w:val="1F1F1F"/>
              <w:sz w:val="16"/>
            </w:rPr>
          </w:r>
        </w:p>
      </w:tc>
    </w:tr>
  </w:tbl>
  <w:p>
    <w:pPr>
      <w:spacing w:before="0" w:after="0"/>
      <w:pBdr>
        <w:bottom w:val="single" w:sz="6" w:space="4" w:color="1F1F1F"/>
      </w:pBdr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/Relationships>
</file>

<file path=word/_rels/header1.xml.rels><?xml version='1.0' encoding='UTF-8' standalone='yes'?>
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png"/><Relationship Id="rId3" Type="http://schemas.openxmlformats.org/officeDocument/2006/relationships/image" Target="media/image3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